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D9F4A" w14:textId="17FE938E" w:rsidR="005D04B9" w:rsidRPr="00D20F51" w:rsidRDefault="005D04B9" w:rsidP="00E87EF2"/>
    <w:p w14:paraId="5C2493BA" w14:textId="77777777" w:rsidR="00185346" w:rsidRPr="00D20F51" w:rsidRDefault="00185346" w:rsidP="00E87EF2"/>
    <w:sdt>
      <w:sdtPr>
        <w:rPr>
          <w:rFonts w:ascii="Verdana" w:eastAsia="Times New Roman" w:hAnsi="Verdana" w:cs="Times New Roman"/>
          <w:color w:val="auto"/>
          <w:sz w:val="18"/>
          <w:szCs w:val="24"/>
          <w:lang w:eastAsia="bg-BG"/>
        </w:rPr>
        <w:id w:val="-1243788842"/>
        <w:docPartObj>
          <w:docPartGallery w:val="Table of Contents"/>
          <w:docPartUnique/>
        </w:docPartObj>
      </w:sdtPr>
      <w:sdtEndPr>
        <w:rPr>
          <w:b/>
          <w:bCs/>
        </w:rPr>
      </w:sdtEndPr>
      <w:sdtContent>
        <w:p w14:paraId="731DE953" w14:textId="32E37746" w:rsidR="00D20F51" w:rsidRPr="00D20F51" w:rsidRDefault="00D20F51">
          <w:pPr>
            <w:pStyle w:val="Kopvaninhoudsopgave"/>
            <w:rPr>
              <w:rFonts w:ascii="Verdana" w:hAnsi="Verdana"/>
              <w:color w:val="EE6900"/>
            </w:rPr>
          </w:pPr>
          <w:r w:rsidRPr="00D20F51">
            <w:rPr>
              <w:rFonts w:ascii="Verdana" w:hAnsi="Verdana"/>
              <w:color w:val="EE6900"/>
            </w:rPr>
            <w:t>Inhoud</w:t>
          </w:r>
        </w:p>
        <w:p w14:paraId="2072F392" w14:textId="741EB636" w:rsidR="0095682C" w:rsidRDefault="00D20F51">
          <w:pPr>
            <w:pStyle w:val="Inhopg1"/>
            <w:tabs>
              <w:tab w:val="right" w:leader="dot" w:pos="7700"/>
            </w:tabs>
            <w:rPr>
              <w:rFonts w:asciiTheme="minorHAnsi" w:eastAsiaTheme="minorEastAsia" w:hAnsiTheme="minorHAnsi" w:cstheme="minorBidi"/>
              <w:b w:val="0"/>
              <w:noProof/>
              <w:sz w:val="22"/>
              <w:szCs w:val="22"/>
              <w:lang w:eastAsia="nl-NL"/>
            </w:rPr>
          </w:pPr>
          <w:r w:rsidRPr="00D20F51">
            <w:fldChar w:fldCharType="begin"/>
          </w:r>
          <w:r w:rsidRPr="00D20F51">
            <w:instrText xml:space="preserve"> TOC \o "1-3" \h \z \u </w:instrText>
          </w:r>
          <w:r w:rsidRPr="00D20F51">
            <w:fldChar w:fldCharType="separate"/>
          </w:r>
          <w:hyperlink w:anchor="_Toc135833399" w:history="1">
            <w:r w:rsidR="0095682C" w:rsidRPr="008050A6">
              <w:rPr>
                <w:rStyle w:val="Hyperlink"/>
                <w:noProof/>
              </w:rPr>
              <w:t>Achtergrond</w:t>
            </w:r>
            <w:r w:rsidR="0095682C">
              <w:rPr>
                <w:noProof/>
                <w:webHidden/>
              </w:rPr>
              <w:tab/>
            </w:r>
            <w:r w:rsidR="0095682C">
              <w:rPr>
                <w:noProof/>
                <w:webHidden/>
              </w:rPr>
              <w:fldChar w:fldCharType="begin"/>
            </w:r>
            <w:r w:rsidR="0095682C">
              <w:rPr>
                <w:noProof/>
                <w:webHidden/>
              </w:rPr>
              <w:instrText xml:space="preserve"> PAGEREF _Toc135833399 \h </w:instrText>
            </w:r>
            <w:r w:rsidR="0095682C">
              <w:rPr>
                <w:noProof/>
                <w:webHidden/>
              </w:rPr>
            </w:r>
            <w:r w:rsidR="0095682C">
              <w:rPr>
                <w:noProof/>
                <w:webHidden/>
              </w:rPr>
              <w:fldChar w:fldCharType="separate"/>
            </w:r>
            <w:r w:rsidR="0095682C">
              <w:rPr>
                <w:noProof/>
                <w:webHidden/>
              </w:rPr>
              <w:t>2</w:t>
            </w:r>
            <w:r w:rsidR="0095682C">
              <w:rPr>
                <w:noProof/>
                <w:webHidden/>
              </w:rPr>
              <w:fldChar w:fldCharType="end"/>
            </w:r>
          </w:hyperlink>
        </w:p>
        <w:p w14:paraId="74F6E4BA" w14:textId="19AA67E5" w:rsidR="0095682C" w:rsidRDefault="0003361F">
          <w:pPr>
            <w:pStyle w:val="Inhopg1"/>
            <w:tabs>
              <w:tab w:val="right" w:leader="dot" w:pos="7700"/>
            </w:tabs>
            <w:rPr>
              <w:rFonts w:asciiTheme="minorHAnsi" w:eastAsiaTheme="minorEastAsia" w:hAnsiTheme="minorHAnsi" w:cstheme="minorBidi"/>
              <w:b w:val="0"/>
              <w:noProof/>
              <w:sz w:val="22"/>
              <w:szCs w:val="22"/>
              <w:lang w:eastAsia="nl-NL"/>
            </w:rPr>
          </w:pPr>
          <w:hyperlink w:anchor="_Toc135833400" w:history="1">
            <w:r w:rsidR="0095682C" w:rsidRPr="008050A6">
              <w:rPr>
                <w:rStyle w:val="Hyperlink"/>
                <w:noProof/>
              </w:rPr>
              <w:t>Aanleiding</w:t>
            </w:r>
            <w:r w:rsidR="0095682C">
              <w:rPr>
                <w:noProof/>
                <w:webHidden/>
              </w:rPr>
              <w:tab/>
            </w:r>
            <w:r w:rsidR="0095682C">
              <w:rPr>
                <w:noProof/>
                <w:webHidden/>
              </w:rPr>
              <w:fldChar w:fldCharType="begin"/>
            </w:r>
            <w:r w:rsidR="0095682C">
              <w:rPr>
                <w:noProof/>
                <w:webHidden/>
              </w:rPr>
              <w:instrText xml:space="preserve"> PAGEREF _Toc135833400 \h </w:instrText>
            </w:r>
            <w:r w:rsidR="0095682C">
              <w:rPr>
                <w:noProof/>
                <w:webHidden/>
              </w:rPr>
            </w:r>
            <w:r w:rsidR="0095682C">
              <w:rPr>
                <w:noProof/>
                <w:webHidden/>
              </w:rPr>
              <w:fldChar w:fldCharType="separate"/>
            </w:r>
            <w:r w:rsidR="0095682C">
              <w:rPr>
                <w:noProof/>
                <w:webHidden/>
              </w:rPr>
              <w:t>3</w:t>
            </w:r>
            <w:r w:rsidR="0095682C">
              <w:rPr>
                <w:noProof/>
                <w:webHidden/>
              </w:rPr>
              <w:fldChar w:fldCharType="end"/>
            </w:r>
          </w:hyperlink>
        </w:p>
        <w:p w14:paraId="3EB1B8B8" w14:textId="5B781232" w:rsidR="0095682C" w:rsidRDefault="0003361F">
          <w:pPr>
            <w:pStyle w:val="Inhopg1"/>
            <w:tabs>
              <w:tab w:val="right" w:leader="dot" w:pos="7700"/>
            </w:tabs>
            <w:rPr>
              <w:rFonts w:asciiTheme="minorHAnsi" w:eastAsiaTheme="minorEastAsia" w:hAnsiTheme="minorHAnsi" w:cstheme="minorBidi"/>
              <w:b w:val="0"/>
              <w:noProof/>
              <w:sz w:val="22"/>
              <w:szCs w:val="22"/>
              <w:lang w:eastAsia="nl-NL"/>
            </w:rPr>
          </w:pPr>
          <w:hyperlink w:anchor="_Toc135833401" w:history="1">
            <w:r w:rsidR="0095682C" w:rsidRPr="008050A6">
              <w:rPr>
                <w:rStyle w:val="Hyperlink"/>
                <w:noProof/>
              </w:rPr>
              <w:t>Samenvatting</w:t>
            </w:r>
            <w:r w:rsidR="0095682C">
              <w:rPr>
                <w:noProof/>
                <w:webHidden/>
              </w:rPr>
              <w:tab/>
            </w:r>
            <w:r w:rsidR="0095682C">
              <w:rPr>
                <w:noProof/>
                <w:webHidden/>
              </w:rPr>
              <w:fldChar w:fldCharType="begin"/>
            </w:r>
            <w:r w:rsidR="0095682C">
              <w:rPr>
                <w:noProof/>
                <w:webHidden/>
              </w:rPr>
              <w:instrText xml:space="preserve"> PAGEREF _Toc135833401 \h </w:instrText>
            </w:r>
            <w:r w:rsidR="0095682C">
              <w:rPr>
                <w:noProof/>
                <w:webHidden/>
              </w:rPr>
            </w:r>
            <w:r w:rsidR="0095682C">
              <w:rPr>
                <w:noProof/>
                <w:webHidden/>
              </w:rPr>
              <w:fldChar w:fldCharType="separate"/>
            </w:r>
            <w:r w:rsidR="0095682C">
              <w:rPr>
                <w:noProof/>
                <w:webHidden/>
              </w:rPr>
              <w:t>4</w:t>
            </w:r>
            <w:r w:rsidR="0095682C">
              <w:rPr>
                <w:noProof/>
                <w:webHidden/>
              </w:rPr>
              <w:fldChar w:fldCharType="end"/>
            </w:r>
          </w:hyperlink>
        </w:p>
        <w:p w14:paraId="43083C24" w14:textId="5A165AB9" w:rsidR="0095682C" w:rsidRDefault="0003361F">
          <w:pPr>
            <w:pStyle w:val="Inhopg1"/>
            <w:tabs>
              <w:tab w:val="right" w:leader="dot" w:pos="7700"/>
            </w:tabs>
            <w:rPr>
              <w:rFonts w:asciiTheme="minorHAnsi" w:eastAsiaTheme="minorEastAsia" w:hAnsiTheme="minorHAnsi" w:cstheme="minorBidi"/>
              <w:b w:val="0"/>
              <w:noProof/>
              <w:sz w:val="22"/>
              <w:szCs w:val="22"/>
              <w:lang w:eastAsia="nl-NL"/>
            </w:rPr>
          </w:pPr>
          <w:hyperlink w:anchor="_Toc135833402" w:history="1">
            <w:r w:rsidR="0095682C" w:rsidRPr="008050A6">
              <w:rPr>
                <w:rStyle w:val="Hyperlink"/>
                <w:noProof/>
              </w:rPr>
              <w:t>Gebouw &lt;nr&gt;</w:t>
            </w:r>
            <w:r w:rsidR="0095682C">
              <w:rPr>
                <w:noProof/>
                <w:webHidden/>
              </w:rPr>
              <w:tab/>
            </w:r>
            <w:r w:rsidR="0095682C">
              <w:rPr>
                <w:noProof/>
                <w:webHidden/>
              </w:rPr>
              <w:fldChar w:fldCharType="begin"/>
            </w:r>
            <w:r w:rsidR="0095682C">
              <w:rPr>
                <w:noProof/>
                <w:webHidden/>
              </w:rPr>
              <w:instrText xml:space="preserve"> PAGEREF _Toc135833402 \h </w:instrText>
            </w:r>
            <w:r w:rsidR="0095682C">
              <w:rPr>
                <w:noProof/>
                <w:webHidden/>
              </w:rPr>
            </w:r>
            <w:r w:rsidR="0095682C">
              <w:rPr>
                <w:noProof/>
                <w:webHidden/>
              </w:rPr>
              <w:fldChar w:fldCharType="separate"/>
            </w:r>
            <w:r w:rsidR="0095682C">
              <w:rPr>
                <w:noProof/>
                <w:webHidden/>
              </w:rPr>
              <w:t>5</w:t>
            </w:r>
            <w:r w:rsidR="0095682C">
              <w:rPr>
                <w:noProof/>
                <w:webHidden/>
              </w:rPr>
              <w:fldChar w:fldCharType="end"/>
            </w:r>
          </w:hyperlink>
        </w:p>
        <w:p w14:paraId="2DF80DFE" w14:textId="1AC5DABD" w:rsidR="0095682C" w:rsidRDefault="0003361F">
          <w:pPr>
            <w:pStyle w:val="Inhopg1"/>
            <w:tabs>
              <w:tab w:val="right" w:leader="dot" w:pos="7700"/>
            </w:tabs>
            <w:rPr>
              <w:rFonts w:asciiTheme="minorHAnsi" w:eastAsiaTheme="minorEastAsia" w:hAnsiTheme="minorHAnsi" w:cstheme="minorBidi"/>
              <w:b w:val="0"/>
              <w:noProof/>
              <w:sz w:val="22"/>
              <w:szCs w:val="22"/>
              <w:lang w:eastAsia="nl-NL"/>
            </w:rPr>
          </w:pPr>
          <w:hyperlink w:anchor="_Toc135833403" w:history="1">
            <w:r w:rsidR="0095682C" w:rsidRPr="008050A6">
              <w:rPr>
                <w:rStyle w:val="Hyperlink"/>
                <w:noProof/>
              </w:rPr>
              <w:t>Gebouw &lt;nr&gt;</w:t>
            </w:r>
            <w:r w:rsidR="0095682C">
              <w:rPr>
                <w:noProof/>
                <w:webHidden/>
              </w:rPr>
              <w:tab/>
            </w:r>
            <w:r w:rsidR="0095682C">
              <w:rPr>
                <w:noProof/>
                <w:webHidden/>
              </w:rPr>
              <w:fldChar w:fldCharType="begin"/>
            </w:r>
            <w:r w:rsidR="0095682C">
              <w:rPr>
                <w:noProof/>
                <w:webHidden/>
              </w:rPr>
              <w:instrText xml:space="preserve"> PAGEREF _Toc135833403 \h </w:instrText>
            </w:r>
            <w:r w:rsidR="0095682C">
              <w:rPr>
                <w:noProof/>
                <w:webHidden/>
              </w:rPr>
            </w:r>
            <w:r w:rsidR="0095682C">
              <w:rPr>
                <w:noProof/>
                <w:webHidden/>
              </w:rPr>
              <w:fldChar w:fldCharType="separate"/>
            </w:r>
            <w:r w:rsidR="0095682C">
              <w:rPr>
                <w:noProof/>
                <w:webHidden/>
              </w:rPr>
              <w:t>7</w:t>
            </w:r>
            <w:r w:rsidR="0095682C">
              <w:rPr>
                <w:noProof/>
                <w:webHidden/>
              </w:rPr>
              <w:fldChar w:fldCharType="end"/>
            </w:r>
          </w:hyperlink>
        </w:p>
        <w:p w14:paraId="5D8D00AC" w14:textId="203D85BE" w:rsidR="00D20F51" w:rsidRPr="00D20F51" w:rsidRDefault="00D20F51">
          <w:r w:rsidRPr="00D20F51">
            <w:rPr>
              <w:b/>
              <w:bCs/>
            </w:rPr>
            <w:fldChar w:fldCharType="end"/>
          </w:r>
        </w:p>
      </w:sdtContent>
    </w:sdt>
    <w:p w14:paraId="0244291B" w14:textId="77777777" w:rsidR="00185346" w:rsidRPr="00D20F51" w:rsidRDefault="00185346" w:rsidP="00E87EF2"/>
    <w:p w14:paraId="1C7E7FA3" w14:textId="6A801357" w:rsidR="00185346" w:rsidRPr="00D20F51" w:rsidRDefault="00185346" w:rsidP="00E87EF2"/>
    <w:p w14:paraId="456EDEC6" w14:textId="77777777" w:rsidR="006D06F0" w:rsidRPr="00D20F51" w:rsidRDefault="006D06F0" w:rsidP="00E87EF2"/>
    <w:p w14:paraId="26689F42" w14:textId="22A1B27F" w:rsidR="005213F8" w:rsidRPr="00D20F51" w:rsidRDefault="00185346" w:rsidP="008C41A0">
      <w:pPr>
        <w:pStyle w:val="colofone"/>
        <w:spacing w:after="0"/>
        <w:rPr>
          <w:lang w:val="nl-NL"/>
        </w:rPr>
      </w:pPr>
      <w:r w:rsidRPr="00D20F51">
        <w:rPr>
          <w:lang w:val="nl-NL"/>
        </w:rPr>
        <w:br w:type="page"/>
      </w:r>
    </w:p>
    <w:p w14:paraId="32987D40" w14:textId="77777777" w:rsidR="006D06F0" w:rsidRPr="00D20F51" w:rsidRDefault="006D06F0" w:rsidP="00E87EF2">
      <w:pPr>
        <w:sectPr w:rsidR="006D06F0" w:rsidRPr="00D20F51" w:rsidSect="00AD06B7">
          <w:headerReference w:type="even" r:id="rId11"/>
          <w:headerReference w:type="default" r:id="rId12"/>
          <w:footerReference w:type="even" r:id="rId13"/>
          <w:footerReference w:type="default" r:id="rId14"/>
          <w:headerReference w:type="first" r:id="rId15"/>
          <w:footerReference w:type="first" r:id="rId16"/>
          <w:pgSz w:w="11906" w:h="16838" w:code="9"/>
          <w:pgMar w:top="2432" w:right="964" w:bottom="1191" w:left="3232" w:header="567" w:footer="227" w:gutter="0"/>
          <w:cols w:space="708"/>
          <w:titlePg/>
          <w:docGrid w:linePitch="360"/>
        </w:sectPr>
      </w:pPr>
    </w:p>
    <w:p w14:paraId="04A3B6A8" w14:textId="19206C3F" w:rsidR="00767926" w:rsidRPr="00D20F51" w:rsidRDefault="006A32B8" w:rsidP="005E3967">
      <w:pPr>
        <w:pStyle w:val="Kop1"/>
        <w:numPr>
          <w:ilvl w:val="0"/>
          <w:numId w:val="0"/>
        </w:numPr>
        <w:rPr>
          <w:color w:val="F79646" w:themeColor="accent6"/>
        </w:rPr>
      </w:pPr>
      <w:bookmarkStart w:id="19" w:name="start"/>
      <w:bookmarkStart w:id="20" w:name="_Toc245963697"/>
      <w:bookmarkStart w:id="21" w:name="_Toc251229993"/>
      <w:bookmarkStart w:id="22" w:name="_Toc251230052"/>
      <w:bookmarkStart w:id="23" w:name="_Toc251573535"/>
      <w:bookmarkStart w:id="24" w:name="_Toc135833399"/>
      <w:bookmarkStart w:id="25" w:name="_Toc55626596"/>
      <w:bookmarkEnd w:id="19"/>
      <w:bookmarkEnd w:id="20"/>
      <w:bookmarkEnd w:id="21"/>
      <w:bookmarkEnd w:id="22"/>
      <w:bookmarkEnd w:id="23"/>
      <w:r w:rsidRPr="00D20F51">
        <w:rPr>
          <w:color w:val="F79646" w:themeColor="accent6"/>
        </w:rPr>
        <w:lastRenderedPageBreak/>
        <w:t>Achtergrond</w:t>
      </w:r>
      <w:bookmarkEnd w:id="24"/>
    </w:p>
    <w:p w14:paraId="67BEA09A" w14:textId="36E8F5D0" w:rsidR="00F1135F" w:rsidRPr="00D20F51" w:rsidRDefault="00F1135F" w:rsidP="00B35084">
      <w:pPr>
        <w:rPr>
          <w:b/>
        </w:rPr>
      </w:pPr>
      <w:r w:rsidRPr="00D20F51">
        <w:rPr>
          <w:b/>
        </w:rPr>
        <w:t xml:space="preserve">Waarom een </w:t>
      </w:r>
      <w:r w:rsidR="00544528">
        <w:rPr>
          <w:b/>
        </w:rPr>
        <w:t>Vastgoed- en infrasurvey</w:t>
      </w:r>
      <w:r w:rsidRPr="00D20F51">
        <w:rPr>
          <w:b/>
        </w:rPr>
        <w:t>?</w:t>
      </w:r>
    </w:p>
    <w:p w14:paraId="5872986C" w14:textId="10B00E53" w:rsidR="00FC27A5" w:rsidRDefault="00E22AB0" w:rsidP="00B35084">
      <w:r w:rsidRPr="00E22AB0">
        <w:t xml:space="preserve">Met de </w:t>
      </w:r>
      <w:r>
        <w:t>Vastgoed- en infrasurvey</w:t>
      </w:r>
      <w:r w:rsidRPr="00D20F51">
        <w:t xml:space="preserve"> </w:t>
      </w:r>
      <w:r w:rsidRPr="00E22AB0">
        <w:t>heeft het projectteam vroeg in het project het huiswerk op orde. Sterker nog: Hoe eerder dit vooronderzoek wordt uitgevoerd, des te groter is de kans dat de resultaten geïntegreerd kunnen worden in de revitaliseringsopgave.</w:t>
      </w:r>
      <w:r>
        <w:t xml:space="preserve"> </w:t>
      </w:r>
      <w:r w:rsidR="00412264" w:rsidRPr="00412264">
        <w:t xml:space="preserve">De </w:t>
      </w:r>
      <w:r w:rsidR="00544528">
        <w:t>Vastgoed- en infrasurvey</w:t>
      </w:r>
      <w:r w:rsidR="00403221" w:rsidRPr="00D20F51">
        <w:t xml:space="preserve"> </w:t>
      </w:r>
      <w:r w:rsidR="00412264" w:rsidRPr="00412264">
        <w:t xml:space="preserve">is onderdeel van duurzaam </w:t>
      </w:r>
      <w:proofErr w:type="spellStart"/>
      <w:r w:rsidR="00412264" w:rsidRPr="00412264">
        <w:t>vastgoedhandelen</w:t>
      </w:r>
      <w:proofErr w:type="spellEnd"/>
      <w:r w:rsidR="00412264" w:rsidRPr="00412264">
        <w:t xml:space="preserve"> in de vastgoedportefeuille </w:t>
      </w:r>
      <w:r w:rsidR="00403221">
        <w:t xml:space="preserve">van </w:t>
      </w:r>
      <w:r w:rsidR="00075DC9">
        <w:t>D</w:t>
      </w:r>
      <w:r w:rsidR="00403221">
        <w:t>efensie</w:t>
      </w:r>
      <w:r w:rsidR="00A97BBE" w:rsidRPr="00D66999">
        <w:t>.</w:t>
      </w:r>
      <w:r w:rsidR="00F665A0" w:rsidRPr="00D20F51">
        <w:t xml:space="preserve"> </w:t>
      </w:r>
    </w:p>
    <w:p w14:paraId="3AE667C3" w14:textId="77777777" w:rsidR="00FC27A5" w:rsidRDefault="00FC27A5" w:rsidP="00B35084"/>
    <w:p w14:paraId="6CF19A07" w14:textId="00C81E3E" w:rsidR="00E03F38" w:rsidRPr="00D20F51" w:rsidRDefault="00403221" w:rsidP="00B35084">
      <w:r>
        <w:t>D</w:t>
      </w:r>
      <w:r w:rsidR="00A97BBE">
        <w:t xml:space="preserve">e </w:t>
      </w:r>
      <w:r w:rsidR="00544528">
        <w:t>Vastgoed- en infrasurvey</w:t>
      </w:r>
      <w:r w:rsidR="00E03F38" w:rsidRPr="00D20F51">
        <w:t xml:space="preserve"> </w:t>
      </w:r>
      <w:r>
        <w:t>geeft</w:t>
      </w:r>
      <w:r w:rsidRPr="00403221">
        <w:t xml:space="preserve"> </w:t>
      </w:r>
      <w:r w:rsidR="00FC27A5">
        <w:t xml:space="preserve">binnen CVV </w:t>
      </w:r>
      <w:r w:rsidR="007E71FE">
        <w:t>het projectteam op locatie-/kazerneniveau</w:t>
      </w:r>
      <w:r w:rsidR="00FC27A5">
        <w:t>:</w:t>
      </w:r>
    </w:p>
    <w:p w14:paraId="12824916" w14:textId="77777777" w:rsidR="00E03F38" w:rsidRPr="00D20F51" w:rsidRDefault="00E03F38" w:rsidP="00B35084"/>
    <w:p w14:paraId="16677813" w14:textId="708C5B9C" w:rsidR="00BF447B" w:rsidRDefault="00BF447B" w:rsidP="00403221">
      <w:pPr>
        <w:pStyle w:val="Lijstalinea"/>
        <w:numPr>
          <w:ilvl w:val="0"/>
          <w:numId w:val="53"/>
        </w:numPr>
      </w:pPr>
      <w:r>
        <w:t xml:space="preserve">inzicht </w:t>
      </w:r>
      <w:r w:rsidR="00544528">
        <w:t>in de potentie van hergebruik* van vastgoed en infra</w:t>
      </w:r>
      <w:r w:rsidR="00075DC9">
        <w:t>.</w:t>
      </w:r>
    </w:p>
    <w:p w14:paraId="5EB41740" w14:textId="7D48E35A" w:rsidR="008D3EA3" w:rsidRDefault="008D3EA3" w:rsidP="00BF447B"/>
    <w:p w14:paraId="59F8D7C5" w14:textId="7AD6376D" w:rsidR="00BF447B" w:rsidRDefault="00BF447B" w:rsidP="00BF447B">
      <w:r>
        <w:t>*</w:t>
      </w:r>
      <w:r w:rsidR="00544528">
        <w:t>hierbij kijkt de survey naar</w:t>
      </w:r>
      <w:r>
        <w:t>:</w:t>
      </w:r>
    </w:p>
    <w:p w14:paraId="746BEED8" w14:textId="74103EBE" w:rsidR="00544528" w:rsidRDefault="00BF447B" w:rsidP="00544528">
      <w:r>
        <w:t>1.</w:t>
      </w:r>
      <w:r>
        <w:tab/>
      </w:r>
      <w:r w:rsidR="00544528">
        <w:t>functionele kwaliteit</w:t>
      </w:r>
    </w:p>
    <w:p w14:paraId="2E43E886" w14:textId="619D4804" w:rsidR="00544528" w:rsidRDefault="00544528" w:rsidP="00544528">
      <w:r>
        <w:t xml:space="preserve">2. </w:t>
      </w:r>
      <w:r>
        <w:tab/>
        <w:t>technische kwaliteit</w:t>
      </w:r>
    </w:p>
    <w:p w14:paraId="69E0A3C2" w14:textId="1DD7CCE7" w:rsidR="00544528" w:rsidRDefault="00544528" w:rsidP="00544528">
      <w:r>
        <w:t>3.</w:t>
      </w:r>
      <w:r>
        <w:tab/>
        <w:t>bouwkundige mogelijkheden</w:t>
      </w:r>
    </w:p>
    <w:p w14:paraId="03A9CF60" w14:textId="77777777" w:rsidR="00BF447B" w:rsidRPr="00D20F51" w:rsidRDefault="00BF447B" w:rsidP="00BF447B"/>
    <w:p w14:paraId="17875BF2" w14:textId="70D31EE4" w:rsidR="00A97BBE" w:rsidRPr="00D66999" w:rsidRDefault="00A97BBE" w:rsidP="00A97BBE">
      <w:pPr>
        <w:rPr>
          <w:b/>
          <w:bCs/>
        </w:rPr>
      </w:pPr>
      <w:r w:rsidRPr="00D66999">
        <w:rPr>
          <w:b/>
          <w:bCs/>
        </w:rPr>
        <w:t xml:space="preserve">In welk type ingrepen pas ik de </w:t>
      </w:r>
      <w:r w:rsidR="00544528">
        <w:rPr>
          <w:b/>
          <w:bCs/>
        </w:rPr>
        <w:t>Vastgoed- en infrasurvey</w:t>
      </w:r>
      <w:r w:rsidRPr="00D66999">
        <w:rPr>
          <w:b/>
          <w:bCs/>
        </w:rPr>
        <w:t xml:space="preserve"> toe?</w:t>
      </w:r>
    </w:p>
    <w:p w14:paraId="43D17559" w14:textId="4060D230" w:rsidR="00A97BBE" w:rsidRPr="00D66999" w:rsidRDefault="00A97BBE" w:rsidP="00A97BBE">
      <w:r w:rsidRPr="00D66999">
        <w:t xml:space="preserve">In </w:t>
      </w:r>
      <w:r w:rsidR="00403221">
        <w:t xml:space="preserve">de revitaliseringsopgave van </w:t>
      </w:r>
      <w:r w:rsidR="00075DC9">
        <w:t>D</w:t>
      </w:r>
      <w:r w:rsidR="00403221">
        <w:t>efensie</w:t>
      </w:r>
      <w:r w:rsidR="00767765">
        <w:t>.</w:t>
      </w:r>
    </w:p>
    <w:p w14:paraId="52A7DB68" w14:textId="12F626DC" w:rsidR="00A97BBE" w:rsidRDefault="00A97BBE" w:rsidP="00A97BBE"/>
    <w:p w14:paraId="3ABA4077" w14:textId="4C15D43F" w:rsidR="00A97BBE" w:rsidRPr="00D66999" w:rsidRDefault="00A97BBE" w:rsidP="00A97BBE">
      <w:pPr>
        <w:rPr>
          <w:b/>
          <w:bCs/>
        </w:rPr>
      </w:pPr>
      <w:r w:rsidRPr="00D66999">
        <w:rPr>
          <w:b/>
          <w:bCs/>
        </w:rPr>
        <w:t xml:space="preserve">Wanneer laat ik een </w:t>
      </w:r>
      <w:r w:rsidR="00544528">
        <w:rPr>
          <w:b/>
          <w:bCs/>
        </w:rPr>
        <w:t>Vastgoed- en infrasurvey</w:t>
      </w:r>
      <w:r w:rsidRPr="00D66999">
        <w:rPr>
          <w:b/>
          <w:bCs/>
        </w:rPr>
        <w:t xml:space="preserve"> uitvoeren?</w:t>
      </w:r>
    </w:p>
    <w:p w14:paraId="1647FB10" w14:textId="1EE5770D" w:rsidR="00A97BBE" w:rsidRPr="00D66999" w:rsidRDefault="00A97BBE" w:rsidP="00A97BBE">
      <w:r w:rsidRPr="00D66999">
        <w:t xml:space="preserve">In de </w:t>
      </w:r>
      <w:r w:rsidR="00BF447B">
        <w:t>initiatieffase</w:t>
      </w:r>
      <w:r w:rsidRPr="00D66999">
        <w:t xml:space="preserve"> van een </w:t>
      </w:r>
      <w:r w:rsidR="007E71FE">
        <w:t>project binnen CVV</w:t>
      </w:r>
      <w:r w:rsidRPr="00D66999">
        <w:t>.</w:t>
      </w:r>
    </w:p>
    <w:p w14:paraId="083D823E" w14:textId="77777777" w:rsidR="00A97BBE" w:rsidRPr="00D66999" w:rsidRDefault="00A97BBE" w:rsidP="00412264"/>
    <w:p w14:paraId="5D0FD2A7" w14:textId="48AE3E30" w:rsidR="004F6D6D" w:rsidRPr="00D20F51" w:rsidRDefault="00F1135F" w:rsidP="00B35084">
      <w:pPr>
        <w:rPr>
          <w:b/>
        </w:rPr>
      </w:pPr>
      <w:r w:rsidRPr="00D20F51">
        <w:rPr>
          <w:b/>
        </w:rPr>
        <w:t xml:space="preserve">Wat doe ik na een </w:t>
      </w:r>
      <w:r w:rsidR="00544528">
        <w:rPr>
          <w:b/>
        </w:rPr>
        <w:t>Vastgoed- en infrasurvey</w:t>
      </w:r>
      <w:r w:rsidRPr="00D20F51">
        <w:rPr>
          <w:b/>
        </w:rPr>
        <w:t>?</w:t>
      </w:r>
    </w:p>
    <w:p w14:paraId="5077A5F1" w14:textId="1497179F" w:rsidR="004E402A" w:rsidRPr="00D66999" w:rsidRDefault="00544528" w:rsidP="004E402A">
      <w:r>
        <w:rPr>
          <w:u w:val="single"/>
        </w:rPr>
        <w:t>Vervolgonderzoek en ruimtelijke planvorming</w:t>
      </w:r>
      <w:r w:rsidR="004E402A" w:rsidRPr="00D66999">
        <w:t xml:space="preserve">: </w:t>
      </w:r>
      <w:r>
        <w:t xml:space="preserve">De vastgoed- en infrasurvey is een advies. </w:t>
      </w:r>
      <w:r w:rsidRPr="00544528">
        <w:t xml:space="preserve">Een definitieve keuze voor sloop, hergebruik of vervanging </w:t>
      </w:r>
      <w:r>
        <w:t>wordt</w:t>
      </w:r>
      <w:r w:rsidRPr="00544528">
        <w:t xml:space="preserve"> gemaakt na uitvoering nader onderzoek, ruimtelijke planvorming en inventarisatie natuurwaarden.</w:t>
      </w:r>
    </w:p>
    <w:p w14:paraId="4648F465" w14:textId="77777777" w:rsidR="006D48F8" w:rsidRPr="00D20F51" w:rsidRDefault="006D48F8" w:rsidP="00B35084"/>
    <w:p w14:paraId="3579D02C" w14:textId="77777777" w:rsidR="00152634" w:rsidRPr="00D20F51" w:rsidRDefault="00152634" w:rsidP="00EC6C12">
      <w:pPr>
        <w:pStyle w:val="Lijstalinea"/>
        <w:ind w:left="360"/>
        <w:rPr>
          <w:i/>
        </w:rPr>
      </w:pPr>
    </w:p>
    <w:p w14:paraId="1331A337" w14:textId="48C81291" w:rsidR="00D20F51" w:rsidRPr="00D20F51" w:rsidRDefault="00362738" w:rsidP="00D20F51">
      <w:pPr>
        <w:pStyle w:val="Kop1"/>
        <w:numPr>
          <w:ilvl w:val="0"/>
          <w:numId w:val="0"/>
        </w:numPr>
        <w:rPr>
          <w:color w:val="F79646" w:themeColor="accent6"/>
        </w:rPr>
      </w:pPr>
      <w:bookmarkStart w:id="26" w:name="_Toc135833400"/>
      <w:r>
        <w:rPr>
          <w:color w:val="F79646" w:themeColor="accent6"/>
        </w:rPr>
        <w:lastRenderedPageBreak/>
        <w:t>Aanleiding</w:t>
      </w:r>
      <w:bookmarkEnd w:id="26"/>
    </w:p>
    <w:p w14:paraId="67C1D7C3" w14:textId="6448036D" w:rsidR="005E3967" w:rsidRPr="00EC6C12" w:rsidRDefault="00FC27A5" w:rsidP="00B35084">
      <w:pPr>
        <w:rPr>
          <w:b/>
          <w:u w:val="single"/>
        </w:rPr>
      </w:pPr>
      <w:r>
        <w:rPr>
          <w:b/>
          <w:u w:val="single"/>
        </w:rPr>
        <w:t>Opzet</w:t>
      </w:r>
      <w:r w:rsidR="00B538E8">
        <w:rPr>
          <w:b/>
          <w:u w:val="single"/>
        </w:rPr>
        <w:t xml:space="preserve"> voor de</w:t>
      </w:r>
      <w:r w:rsidR="00DE5D8C" w:rsidRPr="00EC6C12">
        <w:rPr>
          <w:b/>
          <w:u w:val="single"/>
        </w:rPr>
        <w:t xml:space="preserve"> </w:t>
      </w:r>
      <w:r w:rsidR="00544528">
        <w:rPr>
          <w:b/>
          <w:u w:val="single"/>
        </w:rPr>
        <w:t>Vastgoed- en infrasurvey</w:t>
      </w:r>
    </w:p>
    <w:p w14:paraId="6F1754C8" w14:textId="77777777" w:rsidR="005E3967" w:rsidRPr="00D20F51" w:rsidRDefault="005E3967" w:rsidP="00B35084">
      <w:pPr>
        <w:rPr>
          <w:color w:val="EE6900"/>
        </w:rPr>
      </w:pPr>
    </w:p>
    <w:p w14:paraId="1DF1E3D5" w14:textId="1AFC5B66" w:rsidR="00B35084" w:rsidRPr="00D20F51" w:rsidRDefault="00E361A0" w:rsidP="00B35084">
      <w:r>
        <w:fldChar w:fldCharType="begin">
          <w:ffData>
            <w:name w:val=""/>
            <w:enabled/>
            <w:calcOnExit w:val="0"/>
            <w:statusText w:type="text" w:val="vul hier uw idee in"/>
            <w:textInput>
              <w:default w:val="&lt;Beschrijf hier de aard van de kazerne waarvoor de samenwerkingspotentiescauitgevoerd dient te worden. Bijvoorbeeld:&gt;"/>
            </w:textInput>
          </w:ffData>
        </w:fldChar>
      </w:r>
      <w:r>
        <w:instrText xml:space="preserve"> FORMTEXT </w:instrText>
      </w:r>
      <w:r>
        <w:fldChar w:fldCharType="separate"/>
      </w:r>
      <w:r>
        <w:rPr>
          <w:noProof/>
        </w:rPr>
        <w:t>&lt;Beschrijf hier de aard van de kazerne waarvoor de samenwerkingspotentiescauitgevoerd dient te worden. Bijvoorbeeld:&gt;</w:t>
      </w:r>
      <w:r>
        <w:fldChar w:fldCharType="end"/>
      </w:r>
    </w:p>
    <w:p w14:paraId="339C0257" w14:textId="0371F08B" w:rsidR="00A722B3" w:rsidRDefault="00A722B3" w:rsidP="00B35084"/>
    <w:p w14:paraId="744A538E" w14:textId="0D9C49A4" w:rsidR="00544528" w:rsidRPr="00544528" w:rsidRDefault="00544528" w:rsidP="00544528">
      <w:pPr>
        <w:rPr>
          <w:i/>
          <w:iCs/>
        </w:rPr>
      </w:pPr>
      <w:r w:rsidRPr="00544528">
        <w:rPr>
          <w:i/>
          <w:iCs/>
        </w:rPr>
        <w:t xml:space="preserve">De </w:t>
      </w:r>
      <w:r>
        <w:fldChar w:fldCharType="begin">
          <w:ffData>
            <w:name w:val=""/>
            <w:enabled/>
            <w:calcOnExit w:val="0"/>
            <w:statusText w:type="text" w:val="vul hier uw idee in"/>
            <w:textInput>
              <w:default w:val="&lt;vul locatie in&gt;"/>
            </w:textInput>
          </w:ffData>
        </w:fldChar>
      </w:r>
      <w:r>
        <w:instrText xml:space="preserve"> FORMTEXT </w:instrText>
      </w:r>
      <w:r>
        <w:fldChar w:fldCharType="separate"/>
      </w:r>
      <w:r>
        <w:rPr>
          <w:noProof/>
        </w:rPr>
        <w:t>&lt;vul locatie in&gt;</w:t>
      </w:r>
      <w:r>
        <w:fldChar w:fldCharType="end"/>
      </w:r>
      <w:r w:rsidR="00363C69">
        <w:t xml:space="preserve"> </w:t>
      </w:r>
      <w:r w:rsidRPr="00544528">
        <w:rPr>
          <w:i/>
          <w:iCs/>
        </w:rPr>
        <w:t xml:space="preserve">is opgenomen in shift </w:t>
      </w:r>
      <w:r>
        <w:fldChar w:fldCharType="begin">
          <w:ffData>
            <w:name w:val=""/>
            <w:enabled/>
            <w:calcOnExit w:val="0"/>
            <w:statusText w:type="text" w:val="vul hier uw idee in"/>
            <w:textInput>
              <w:default w:val="&lt;vul nummer in&gt;"/>
            </w:textInput>
          </w:ffData>
        </w:fldChar>
      </w:r>
      <w:r>
        <w:instrText xml:space="preserve"> FORMTEXT </w:instrText>
      </w:r>
      <w:r>
        <w:fldChar w:fldCharType="separate"/>
      </w:r>
      <w:r>
        <w:rPr>
          <w:noProof/>
        </w:rPr>
        <w:t>&lt;vul nummer in&gt;</w:t>
      </w:r>
      <w:r>
        <w:fldChar w:fldCharType="end"/>
      </w:r>
      <w:r w:rsidRPr="00544528">
        <w:rPr>
          <w:i/>
          <w:iCs/>
        </w:rPr>
        <w:t xml:space="preserve"> van het </w:t>
      </w:r>
      <w:r>
        <w:rPr>
          <w:i/>
          <w:iCs/>
        </w:rPr>
        <w:t xml:space="preserve"> r</w:t>
      </w:r>
      <w:r w:rsidRPr="00544528">
        <w:rPr>
          <w:i/>
          <w:iCs/>
        </w:rPr>
        <w:t>evitaliseringsprogramma en staat daarmee op de nominatie om als één van de eerste locaties gerevitaliseerd te worden. In eerdere schouwen en planvorming is op basis van bouwjaar en technische kwaliteit een lijst opgesteld van gebouwen die met de revitalisering voor vervanging/sloop in aanmerking komen. Dit betreffen 229 van de 471 gebouwen (dit is excl. de 20%-/8%-reductie).</w:t>
      </w:r>
    </w:p>
    <w:p w14:paraId="25C31510" w14:textId="77777777" w:rsidR="00544528" w:rsidRDefault="00544528" w:rsidP="00544528">
      <w:pPr>
        <w:rPr>
          <w:i/>
          <w:iCs/>
        </w:rPr>
      </w:pPr>
    </w:p>
    <w:p w14:paraId="4525BB28" w14:textId="3B9D89FA" w:rsidR="00544528" w:rsidRPr="00544528" w:rsidRDefault="00544528" w:rsidP="00544528">
      <w:pPr>
        <w:rPr>
          <w:i/>
          <w:iCs/>
        </w:rPr>
      </w:pPr>
      <w:r w:rsidRPr="00544528">
        <w:rPr>
          <w:i/>
          <w:iCs/>
        </w:rPr>
        <w:t>Tijdens de Vastgoed- en Infra Survey (VIS) zijn de gebouwen &gt; 500 m2 nader bezien. In de voorbereiding hierop is gekeken naar de technische kwaliteit, asbest, brandveiligheid, leeftijd inbouwpakketten en duurzaamheid. Tijdens de schouw is daarnaast gekeken naar de functionele kwaliteit en is een eerste scan uitgevoerd naar de bouwkundige mogelijkheden van de gebouwen voor hun toekomstige functie. Dit laatste in het kader van circulariteit.</w:t>
      </w:r>
    </w:p>
    <w:p w14:paraId="67BC68C4" w14:textId="77777777" w:rsidR="00544528" w:rsidRPr="00D20F51" w:rsidRDefault="00544528" w:rsidP="00B35084"/>
    <w:p w14:paraId="06E38297" w14:textId="34A5B86D" w:rsidR="00DD1EB5" w:rsidRPr="0003361F" w:rsidRDefault="00363C69" w:rsidP="0003361F">
      <w:r w:rsidRPr="00363C69">
        <w:rPr>
          <w:i/>
          <w:iCs/>
        </w:rPr>
        <w:t xml:space="preserve">Op de </w:t>
      </w:r>
      <w:r>
        <w:fldChar w:fldCharType="begin">
          <w:ffData>
            <w:name w:val=""/>
            <w:enabled/>
            <w:calcOnExit w:val="0"/>
            <w:statusText w:type="text" w:val="vul hier uw idee in"/>
            <w:textInput>
              <w:default w:val="&lt;vul locatie in&gt;"/>
            </w:textInput>
          </w:ffData>
        </w:fldChar>
      </w:r>
      <w:r>
        <w:instrText xml:space="preserve"> FORMTEXT </w:instrText>
      </w:r>
      <w:r>
        <w:fldChar w:fldCharType="separate"/>
      </w:r>
      <w:r>
        <w:rPr>
          <w:noProof/>
        </w:rPr>
        <w:t>&lt;vul locatie in&gt;</w:t>
      </w:r>
      <w:r>
        <w:fldChar w:fldCharType="end"/>
      </w:r>
      <w:r w:rsidRPr="00363C69">
        <w:rPr>
          <w:i/>
          <w:iCs/>
        </w:rPr>
        <w:t xml:space="preserve"> staan (na uitvoering van de 20%-/8%-reductie) </w:t>
      </w:r>
      <w:r>
        <w:fldChar w:fldCharType="begin">
          <w:ffData>
            <w:name w:val=""/>
            <w:enabled/>
            <w:calcOnExit w:val="0"/>
            <w:statusText w:type="text" w:val="vul hier uw idee in"/>
            <w:textInput>
              <w:default w:val="&lt;vul aantal gebouwen in&gt;"/>
            </w:textInput>
          </w:ffData>
        </w:fldChar>
      </w:r>
      <w:r>
        <w:instrText xml:space="preserve"> FORMTEXT </w:instrText>
      </w:r>
      <w:r>
        <w:fldChar w:fldCharType="separate"/>
      </w:r>
      <w:r>
        <w:rPr>
          <w:noProof/>
        </w:rPr>
        <w:t>&lt;vul aantal gebouwen in&gt;</w:t>
      </w:r>
      <w:r>
        <w:fldChar w:fldCharType="end"/>
      </w:r>
      <w:r w:rsidRPr="00363C69">
        <w:rPr>
          <w:i/>
          <w:iCs/>
        </w:rPr>
        <w:t xml:space="preserve"> gebouwen &gt; 500m2. Hiervan zijn </w:t>
      </w:r>
      <w:r>
        <w:fldChar w:fldCharType="begin">
          <w:ffData>
            <w:name w:val=""/>
            <w:enabled/>
            <w:calcOnExit w:val="0"/>
            <w:statusText w:type="text" w:val="vul hier uw idee in"/>
            <w:textInput>
              <w:default w:val="&lt;vul aantal gebouwen in&gt;"/>
            </w:textInput>
          </w:ffData>
        </w:fldChar>
      </w:r>
      <w:r>
        <w:instrText xml:space="preserve"> FORMTEXT </w:instrText>
      </w:r>
      <w:r>
        <w:fldChar w:fldCharType="separate"/>
      </w:r>
      <w:r>
        <w:rPr>
          <w:noProof/>
        </w:rPr>
        <w:t>&lt;vul aantal gebouwen in&gt;</w:t>
      </w:r>
      <w:r>
        <w:fldChar w:fldCharType="end"/>
      </w:r>
      <w:r>
        <w:t xml:space="preserve"> </w:t>
      </w:r>
      <w:r w:rsidRPr="00363C69">
        <w:rPr>
          <w:i/>
          <w:iCs/>
        </w:rPr>
        <w:t xml:space="preserve">gebouwen in de huidige plannen als te behouden opgenomen. De resterende </w:t>
      </w:r>
      <w:r>
        <w:fldChar w:fldCharType="begin">
          <w:ffData>
            <w:name w:val=""/>
            <w:enabled/>
            <w:calcOnExit w:val="0"/>
            <w:statusText w:type="text" w:val="vul hier uw idee in"/>
            <w:textInput>
              <w:default w:val="&lt;vul aantal gebouwen in&gt;"/>
            </w:textInput>
          </w:ffData>
        </w:fldChar>
      </w:r>
      <w:r>
        <w:instrText xml:space="preserve"> FORMTEXT </w:instrText>
      </w:r>
      <w:r>
        <w:fldChar w:fldCharType="separate"/>
      </w:r>
      <w:r>
        <w:rPr>
          <w:noProof/>
        </w:rPr>
        <w:t>&lt;vul aantal gebouwen in&gt;</w:t>
      </w:r>
      <w:r>
        <w:fldChar w:fldCharType="end"/>
      </w:r>
      <w:r>
        <w:t xml:space="preserve"> </w:t>
      </w:r>
      <w:r w:rsidRPr="00363C69">
        <w:rPr>
          <w:i/>
          <w:iCs/>
        </w:rPr>
        <w:t>gebouwen en de toekomstige functiegebieden zijn</w:t>
      </w:r>
      <w:r w:rsidR="0003361F">
        <w:rPr>
          <w:i/>
          <w:iCs/>
        </w:rPr>
        <w:t xml:space="preserve"> </w:t>
      </w:r>
      <w:r w:rsidR="0003361F">
        <w:fldChar w:fldCharType="begin">
          <w:ffData>
            <w:name w:val=""/>
            <w:enabled/>
            <w:calcOnExit w:val="0"/>
            <w:statusText w:type="text" w:val="vul hier uw idee in"/>
            <w:textInput>
              <w:default w:val="&lt;optioneel: in bijlage opnemen&gt;"/>
            </w:textInput>
          </w:ffData>
        </w:fldChar>
      </w:r>
      <w:r w:rsidR="0003361F">
        <w:instrText xml:space="preserve"> FORMTEXT </w:instrText>
      </w:r>
      <w:r w:rsidR="0003361F">
        <w:fldChar w:fldCharType="separate"/>
      </w:r>
      <w:r w:rsidR="0003361F">
        <w:rPr>
          <w:noProof/>
        </w:rPr>
        <w:t>&lt;optioneel: in bijlage opnemen&gt;</w:t>
      </w:r>
      <w:r w:rsidR="0003361F">
        <w:fldChar w:fldCharType="end"/>
      </w:r>
      <w:r w:rsidRPr="00363C69">
        <w:rPr>
          <w:i/>
          <w:iCs/>
        </w:rPr>
        <w:t>.</w:t>
      </w:r>
    </w:p>
    <w:p w14:paraId="14BFE943" w14:textId="77777777" w:rsidR="00363C69" w:rsidRDefault="00363C69">
      <w:pPr>
        <w:spacing w:line="240" w:lineRule="auto"/>
        <w:rPr>
          <w:color w:val="EE6900"/>
        </w:rPr>
      </w:pPr>
    </w:p>
    <w:p w14:paraId="26A515C4" w14:textId="77777777" w:rsidR="00363C69" w:rsidRDefault="00363C69">
      <w:pPr>
        <w:spacing w:line="240" w:lineRule="auto"/>
        <w:rPr>
          <w:color w:val="EE6900"/>
        </w:rPr>
      </w:pPr>
    </w:p>
    <w:p w14:paraId="5DB2244C" w14:textId="21A5D764" w:rsidR="00363C69" w:rsidRPr="00363C69" w:rsidRDefault="00363C69" w:rsidP="00363C69">
      <w:pPr>
        <w:spacing w:line="240" w:lineRule="auto"/>
      </w:pPr>
      <w:r w:rsidRPr="00363C69">
        <w:t xml:space="preserve">Datum: </w:t>
      </w:r>
      <w:r>
        <w:fldChar w:fldCharType="begin">
          <w:ffData>
            <w:name w:val=""/>
            <w:enabled/>
            <w:calcOnExit w:val="0"/>
            <w:statusText w:type="text" w:val="vul hier uw idee in"/>
            <w:textInput>
              <w:default w:val="&lt;dd-maand-jaar&gt;"/>
            </w:textInput>
          </w:ffData>
        </w:fldChar>
      </w:r>
      <w:r>
        <w:instrText xml:space="preserve"> FORMTEXT </w:instrText>
      </w:r>
      <w:r>
        <w:fldChar w:fldCharType="separate"/>
      </w:r>
      <w:r>
        <w:rPr>
          <w:noProof/>
        </w:rPr>
        <w:t>&lt;dd-maand-jaar&gt;</w:t>
      </w:r>
      <w:r>
        <w:fldChar w:fldCharType="end"/>
      </w:r>
    </w:p>
    <w:p w14:paraId="570D2107" w14:textId="77777777" w:rsidR="00363C69" w:rsidRDefault="00363C69" w:rsidP="00363C69">
      <w:pPr>
        <w:spacing w:line="240" w:lineRule="auto"/>
      </w:pPr>
    </w:p>
    <w:p w14:paraId="16275FD6" w14:textId="139505D3" w:rsidR="00363C69" w:rsidRPr="00363C69" w:rsidRDefault="00363C69" w:rsidP="00363C69">
      <w:pPr>
        <w:spacing w:line="240" w:lineRule="auto"/>
      </w:pPr>
      <w:r w:rsidRPr="00363C69">
        <w:t xml:space="preserve">Locatie: </w:t>
      </w:r>
      <w:r>
        <w:fldChar w:fldCharType="begin">
          <w:ffData>
            <w:name w:val=""/>
            <w:enabled/>
            <w:calcOnExit w:val="0"/>
            <w:statusText w:type="text" w:val="vul hier uw idee in"/>
            <w:textInput>
              <w:default w:val="&lt;vul locatie in&gt;"/>
            </w:textInput>
          </w:ffData>
        </w:fldChar>
      </w:r>
      <w:r>
        <w:instrText xml:space="preserve"> FORMTEXT </w:instrText>
      </w:r>
      <w:r>
        <w:fldChar w:fldCharType="separate"/>
      </w:r>
      <w:r>
        <w:rPr>
          <w:noProof/>
        </w:rPr>
        <w:t>&lt;vul locatie in&gt;</w:t>
      </w:r>
      <w:r>
        <w:fldChar w:fldCharType="end"/>
      </w:r>
    </w:p>
    <w:p w14:paraId="2CFFE9D9" w14:textId="77777777" w:rsidR="00363C69" w:rsidRDefault="00363C69" w:rsidP="00363C69">
      <w:pPr>
        <w:spacing w:line="240" w:lineRule="auto"/>
      </w:pPr>
    </w:p>
    <w:p w14:paraId="7F94619D" w14:textId="2DB8FE48" w:rsidR="00363C69" w:rsidRPr="00363C69" w:rsidRDefault="00363C69" w:rsidP="00363C69">
      <w:pPr>
        <w:spacing w:line="240" w:lineRule="auto"/>
      </w:pPr>
      <w:r w:rsidRPr="00363C69">
        <w:t>Aanwezigen</w:t>
      </w:r>
      <w:r>
        <w:t>:</w:t>
      </w:r>
    </w:p>
    <w:p w14:paraId="4C9CEA76" w14:textId="72616DB4"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7523D3B8"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7A7E420F"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58B94258"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5632FE69"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7D56F72E"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0C559547"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4A4C781E" w14:textId="77777777" w:rsidR="00363C69" w:rsidRDefault="00363C69" w:rsidP="00363C69">
      <w:pPr>
        <w:spacing w:line="240" w:lineRule="auto"/>
      </w:pPr>
      <w:r>
        <w:fldChar w:fldCharType="begin">
          <w:ffData>
            <w:name w:val=""/>
            <w:enabled/>
            <w:calcOnExit w:val="0"/>
            <w:statusText w:type="text" w:val="vul hier uw idee in"/>
            <w:textInput>
              <w:default w:val="&lt;vul naam in&gt;"/>
            </w:textInput>
          </w:ffData>
        </w:fldChar>
      </w:r>
      <w:r>
        <w:instrText xml:space="preserve"> FORMTEXT </w:instrText>
      </w:r>
      <w:r>
        <w:fldChar w:fldCharType="separate"/>
      </w:r>
      <w:r>
        <w:rPr>
          <w:noProof/>
        </w:rPr>
        <w:t>&lt;vul naam in&gt;</w:t>
      </w:r>
      <w:r>
        <w:fldChar w:fldCharType="end"/>
      </w:r>
      <w:r>
        <w:t xml:space="preserve"> </w:t>
      </w:r>
      <w:r>
        <w:fldChar w:fldCharType="begin">
          <w:ffData>
            <w:name w:val=""/>
            <w:enabled/>
            <w:calcOnExit w:val="0"/>
            <w:statusText w:type="text" w:val="vul hier uw idee in"/>
            <w:textInput>
              <w:default w:val="&lt;vul organisatie in&gt;"/>
            </w:textInput>
          </w:ffData>
        </w:fldChar>
      </w:r>
      <w:r>
        <w:instrText xml:space="preserve"> FORMTEXT </w:instrText>
      </w:r>
      <w:r>
        <w:fldChar w:fldCharType="separate"/>
      </w:r>
      <w:r>
        <w:rPr>
          <w:noProof/>
        </w:rPr>
        <w:t>&lt;vul organisatie in&gt;</w:t>
      </w:r>
      <w:r>
        <w:fldChar w:fldCharType="end"/>
      </w:r>
    </w:p>
    <w:p w14:paraId="42E2D118" w14:textId="3ADB8743" w:rsidR="00363C69" w:rsidRDefault="00363C69" w:rsidP="00363C69">
      <w:pPr>
        <w:spacing w:line="240" w:lineRule="auto"/>
      </w:pPr>
    </w:p>
    <w:p w14:paraId="783E71CD" w14:textId="72A900FE" w:rsidR="00362738" w:rsidRDefault="00362738" w:rsidP="00363C69">
      <w:pPr>
        <w:spacing w:line="240" w:lineRule="auto"/>
        <w:rPr>
          <w:color w:val="EE6900"/>
        </w:rPr>
      </w:pPr>
      <w:r>
        <w:rPr>
          <w:color w:val="EE6900"/>
        </w:rPr>
        <w:br w:type="page"/>
      </w:r>
    </w:p>
    <w:p w14:paraId="0EA0C202" w14:textId="33B9F438" w:rsidR="00362738" w:rsidRPr="00D20F51" w:rsidRDefault="00363C69" w:rsidP="00362738">
      <w:pPr>
        <w:pStyle w:val="Kop1"/>
        <w:numPr>
          <w:ilvl w:val="0"/>
          <w:numId w:val="0"/>
        </w:numPr>
        <w:rPr>
          <w:color w:val="F79646" w:themeColor="accent6"/>
        </w:rPr>
      </w:pPr>
      <w:bookmarkStart w:id="27" w:name="_Toc135833401"/>
      <w:r>
        <w:rPr>
          <w:color w:val="F79646" w:themeColor="accent6"/>
        </w:rPr>
        <w:lastRenderedPageBreak/>
        <w:t>Samenvatting</w:t>
      </w:r>
      <w:bookmarkEnd w:id="27"/>
    </w:p>
    <w:p w14:paraId="37AE0F3E" w14:textId="71E0AE8D" w:rsidR="00B35084" w:rsidRPr="00D20F51" w:rsidRDefault="00363C69" w:rsidP="00B35084">
      <w:r>
        <w:fldChar w:fldCharType="begin">
          <w:ffData>
            <w:name w:val=""/>
            <w:enabled/>
            <w:calcOnExit w:val="0"/>
            <w:statusText w:type="text" w:val="vul hier uw idee in"/>
            <w:textInput>
              <w:default w:val="&lt;Beschrijf samenvattend het advies van de vastgoed- en infrasurvey. Bijvoorbeeld:&gt;"/>
            </w:textInput>
          </w:ffData>
        </w:fldChar>
      </w:r>
      <w:r>
        <w:instrText xml:space="preserve"> FORMTEXT </w:instrText>
      </w:r>
      <w:r>
        <w:fldChar w:fldCharType="separate"/>
      </w:r>
      <w:r>
        <w:rPr>
          <w:noProof/>
        </w:rPr>
        <w:t>&lt;Beschrijf samenvattend het advies van de vastgoed- en infrasurvey. Bijvoorbeeld:&gt;</w:t>
      </w:r>
      <w:r>
        <w:fldChar w:fldCharType="end"/>
      </w:r>
    </w:p>
    <w:p w14:paraId="2B8BA201" w14:textId="6E2E8793" w:rsidR="00B35084" w:rsidRPr="00D20F51" w:rsidRDefault="00B35084" w:rsidP="00B35084"/>
    <w:p w14:paraId="69425082" w14:textId="25797FA6" w:rsidR="006D2DAD" w:rsidRDefault="00363C69" w:rsidP="006D2DAD">
      <w:pPr>
        <w:rPr>
          <w:i/>
        </w:rPr>
      </w:pPr>
      <w:r>
        <w:rPr>
          <w:i/>
        </w:rPr>
        <w:t>Uit d</w:t>
      </w:r>
      <w:r w:rsidR="00E361A0">
        <w:rPr>
          <w:i/>
        </w:rPr>
        <w:t xml:space="preserve">eze </w:t>
      </w:r>
      <w:r w:rsidR="00544528">
        <w:rPr>
          <w:i/>
        </w:rPr>
        <w:t>Vastgoed- en infrasurvey</w:t>
      </w:r>
      <w:r w:rsidR="00E361A0">
        <w:rPr>
          <w:i/>
        </w:rPr>
        <w:t xml:space="preserve"> </w:t>
      </w:r>
      <w:r>
        <w:rPr>
          <w:i/>
        </w:rPr>
        <w:t>volgt onderstaand advies:</w:t>
      </w:r>
      <w:r w:rsidR="00E361A0">
        <w:rPr>
          <w:i/>
        </w:rPr>
        <w:t xml:space="preserve"> </w:t>
      </w:r>
    </w:p>
    <w:p w14:paraId="4C77D9A8" w14:textId="7AE5EA1F" w:rsidR="00E361A0" w:rsidRDefault="00E361A0" w:rsidP="00E361A0">
      <w:pPr>
        <w:rPr>
          <w:i/>
        </w:rPr>
      </w:pPr>
    </w:p>
    <w:p w14:paraId="615396AE" w14:textId="0DFC16E2" w:rsidR="005F7158" w:rsidRDefault="005F7158" w:rsidP="00E361A0">
      <w:pPr>
        <w:rPr>
          <w:i/>
        </w:rPr>
      </w:pPr>
      <w:r>
        <w:rPr>
          <w:i/>
        </w:rPr>
        <w:t>Vervangen:</w:t>
      </w:r>
    </w:p>
    <w:p w14:paraId="0E52FC7D" w14:textId="05C40493" w:rsidR="0003361F" w:rsidRPr="00D20F51" w:rsidRDefault="0003361F" w:rsidP="0003361F">
      <w:pPr>
        <w:ind w:left="709"/>
      </w:pPr>
      <w:r>
        <w:fldChar w:fldCharType="begin">
          <w:ffData>
            <w:name w:val=""/>
            <w:enabled/>
            <w:calcOnExit w:val="0"/>
            <w:statusText w:type="text" w:val="vul hier uw idee in"/>
            <w:textInput>
              <w:default w:val="&lt;beschrijving&gt;"/>
            </w:textInput>
          </w:ffData>
        </w:fldChar>
      </w:r>
      <w:r>
        <w:instrText xml:space="preserve"> FORMTEXT </w:instrText>
      </w:r>
      <w:r>
        <w:fldChar w:fldCharType="separate"/>
      </w:r>
      <w:r>
        <w:rPr>
          <w:noProof/>
        </w:rPr>
        <w:t>&lt;beschrijving&gt;</w:t>
      </w:r>
      <w:r>
        <w:fldChar w:fldCharType="end"/>
      </w:r>
    </w:p>
    <w:p w14:paraId="251BC666" w14:textId="0310702D" w:rsidR="005F7158" w:rsidRDefault="005F7158" w:rsidP="00E361A0">
      <w:pPr>
        <w:rPr>
          <w:i/>
        </w:rPr>
      </w:pPr>
      <w:r>
        <w:rPr>
          <w:i/>
        </w:rPr>
        <w:t>Hergebruik onderzoeken, 3 varianten:</w:t>
      </w:r>
    </w:p>
    <w:p w14:paraId="4B3EC8C9" w14:textId="35E1D55D" w:rsidR="005F7158" w:rsidRDefault="005F7158" w:rsidP="005F7158">
      <w:pPr>
        <w:pStyle w:val="Lijstalinea"/>
        <w:numPr>
          <w:ilvl w:val="0"/>
          <w:numId w:val="55"/>
        </w:numPr>
        <w:rPr>
          <w:i/>
        </w:rPr>
      </w:pPr>
      <w:r w:rsidRPr="005F7158">
        <w:rPr>
          <w:i/>
        </w:rPr>
        <w:t xml:space="preserve">Hergebruik onderzoeken </w:t>
      </w:r>
      <w:proofErr w:type="spellStart"/>
      <w:r w:rsidRPr="005F7158">
        <w:rPr>
          <w:i/>
        </w:rPr>
        <w:t>dmv</w:t>
      </w:r>
      <w:proofErr w:type="spellEnd"/>
      <w:r w:rsidRPr="005F7158">
        <w:rPr>
          <w:i/>
        </w:rPr>
        <w:t xml:space="preserve"> grootschalige renovatie. Denk hierbij aan vergroten, onderling verbinden van gebouwen, voorzien van een nieuw ‘jasje’, verhogen en/of deels vernieuwen.</w:t>
      </w:r>
    </w:p>
    <w:p w14:paraId="33C31545" w14:textId="76BF2ECE" w:rsidR="005F7158" w:rsidRDefault="005F7158" w:rsidP="005F7158">
      <w:pPr>
        <w:pStyle w:val="Lijstalinea"/>
        <w:numPr>
          <w:ilvl w:val="0"/>
          <w:numId w:val="55"/>
        </w:numPr>
        <w:rPr>
          <w:i/>
        </w:rPr>
      </w:pPr>
      <w:r w:rsidRPr="005F7158">
        <w:rPr>
          <w:i/>
        </w:rPr>
        <w:t>Behoud huidige functie</w:t>
      </w:r>
      <w:r>
        <w:rPr>
          <w:i/>
        </w:rPr>
        <w:t xml:space="preserve"> onderzoeken</w:t>
      </w:r>
      <w:r w:rsidRPr="005F7158">
        <w:rPr>
          <w:i/>
        </w:rPr>
        <w:t>, in stand houden en met verstand verduurzamen.</w:t>
      </w:r>
    </w:p>
    <w:p w14:paraId="5241F99A" w14:textId="5093D6A7" w:rsidR="005F7158" w:rsidRDefault="005F7158" w:rsidP="005F7158">
      <w:pPr>
        <w:pStyle w:val="Lijstalinea"/>
        <w:numPr>
          <w:ilvl w:val="0"/>
          <w:numId w:val="55"/>
        </w:numPr>
        <w:rPr>
          <w:i/>
        </w:rPr>
      </w:pPr>
      <w:r w:rsidRPr="005F7158">
        <w:rPr>
          <w:i/>
        </w:rPr>
        <w:t>Hergebruik onderzoeken voor nieuwe functie door grootschalige inpandige renovatie.</w:t>
      </w:r>
    </w:p>
    <w:p w14:paraId="529EA6AC" w14:textId="7EE668F9" w:rsidR="005F7158" w:rsidRDefault="005F7158" w:rsidP="005F7158">
      <w:pPr>
        <w:rPr>
          <w:i/>
        </w:rPr>
      </w:pPr>
      <w:r>
        <w:rPr>
          <w:i/>
        </w:rPr>
        <w:t>Slopen:</w:t>
      </w:r>
    </w:p>
    <w:p w14:paraId="7D9D8303" w14:textId="77777777" w:rsidR="0003361F" w:rsidRPr="00D20F51" w:rsidRDefault="005F7158" w:rsidP="0003361F">
      <w:r>
        <w:rPr>
          <w:i/>
        </w:rPr>
        <w:tab/>
      </w:r>
      <w:r w:rsidR="0003361F">
        <w:fldChar w:fldCharType="begin">
          <w:ffData>
            <w:name w:val=""/>
            <w:enabled/>
            <w:calcOnExit w:val="0"/>
            <w:statusText w:type="text" w:val="vul hier uw idee in"/>
            <w:textInput>
              <w:default w:val="&lt;beschrijving&gt;"/>
            </w:textInput>
          </w:ffData>
        </w:fldChar>
      </w:r>
      <w:r w:rsidR="0003361F">
        <w:instrText xml:space="preserve"> FORMTEXT </w:instrText>
      </w:r>
      <w:r w:rsidR="0003361F">
        <w:fldChar w:fldCharType="separate"/>
      </w:r>
      <w:r w:rsidR="0003361F">
        <w:rPr>
          <w:noProof/>
        </w:rPr>
        <w:t>&lt;beschrijving&gt;</w:t>
      </w:r>
      <w:r w:rsidR="0003361F">
        <w:fldChar w:fldCharType="end"/>
      </w:r>
    </w:p>
    <w:p w14:paraId="685623F9" w14:textId="1EB815AF" w:rsidR="005F7158" w:rsidRPr="005F7158" w:rsidRDefault="005F7158" w:rsidP="005F7158">
      <w:pPr>
        <w:rPr>
          <w:i/>
        </w:rPr>
      </w:pPr>
    </w:p>
    <w:p w14:paraId="56F6AE91" w14:textId="77777777" w:rsidR="005F7158" w:rsidRDefault="005F7158" w:rsidP="00363C69">
      <w:pPr>
        <w:pStyle w:val="Default"/>
      </w:pPr>
    </w:p>
    <w:tbl>
      <w:tblPr>
        <w:tblW w:w="834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738"/>
        <w:gridCol w:w="2879"/>
        <w:gridCol w:w="1515"/>
        <w:gridCol w:w="1360"/>
        <w:gridCol w:w="1848"/>
      </w:tblGrid>
      <w:tr w:rsidR="00363C69" w14:paraId="13921885" w14:textId="77777777" w:rsidTr="005F7158">
        <w:trPr>
          <w:trHeight w:val="348"/>
        </w:trPr>
        <w:tc>
          <w:tcPr>
            <w:tcW w:w="738" w:type="dxa"/>
            <w:tcBorders>
              <w:top w:val="none" w:sz="6" w:space="0" w:color="auto"/>
              <w:bottom w:val="none" w:sz="6" w:space="0" w:color="auto"/>
              <w:right w:val="none" w:sz="6" w:space="0" w:color="auto"/>
            </w:tcBorders>
          </w:tcPr>
          <w:p w14:paraId="61C842B2" w14:textId="15FE5CE5" w:rsidR="00363C69" w:rsidRDefault="00363C69" w:rsidP="00363C69">
            <w:pPr>
              <w:pStyle w:val="Default"/>
              <w:rPr>
                <w:sz w:val="18"/>
                <w:szCs w:val="18"/>
              </w:rPr>
            </w:pPr>
            <w:proofErr w:type="spellStart"/>
            <w:r>
              <w:rPr>
                <w:b/>
                <w:bCs/>
                <w:sz w:val="18"/>
                <w:szCs w:val="18"/>
              </w:rPr>
              <w:t>Nr</w:t>
            </w:r>
            <w:proofErr w:type="spellEnd"/>
          </w:p>
        </w:tc>
        <w:tc>
          <w:tcPr>
            <w:tcW w:w="2879" w:type="dxa"/>
            <w:tcBorders>
              <w:top w:val="none" w:sz="6" w:space="0" w:color="auto"/>
              <w:left w:val="none" w:sz="6" w:space="0" w:color="auto"/>
              <w:bottom w:val="none" w:sz="6" w:space="0" w:color="auto"/>
              <w:right w:val="none" w:sz="6" w:space="0" w:color="auto"/>
            </w:tcBorders>
          </w:tcPr>
          <w:p w14:paraId="5AB39FAC" w14:textId="77777777" w:rsidR="00363C69" w:rsidRDefault="00363C69">
            <w:pPr>
              <w:pStyle w:val="Default"/>
              <w:rPr>
                <w:sz w:val="18"/>
                <w:szCs w:val="18"/>
              </w:rPr>
            </w:pPr>
            <w:r>
              <w:rPr>
                <w:b/>
                <w:bCs/>
                <w:sz w:val="18"/>
                <w:szCs w:val="18"/>
              </w:rPr>
              <w:t xml:space="preserve">Huidig gebruik </w:t>
            </w:r>
          </w:p>
        </w:tc>
        <w:tc>
          <w:tcPr>
            <w:tcW w:w="1515" w:type="dxa"/>
            <w:tcBorders>
              <w:top w:val="none" w:sz="6" w:space="0" w:color="auto"/>
              <w:left w:val="none" w:sz="6" w:space="0" w:color="auto"/>
              <w:bottom w:val="none" w:sz="6" w:space="0" w:color="auto"/>
              <w:right w:val="none" w:sz="6" w:space="0" w:color="auto"/>
            </w:tcBorders>
          </w:tcPr>
          <w:p w14:paraId="380170BD" w14:textId="77777777" w:rsidR="00363C69" w:rsidRDefault="00363C69">
            <w:pPr>
              <w:pStyle w:val="Default"/>
              <w:rPr>
                <w:sz w:val="18"/>
                <w:szCs w:val="18"/>
              </w:rPr>
            </w:pPr>
            <w:r>
              <w:rPr>
                <w:b/>
                <w:bCs/>
                <w:sz w:val="18"/>
                <w:szCs w:val="18"/>
              </w:rPr>
              <w:t xml:space="preserve">BVO </w:t>
            </w:r>
          </w:p>
        </w:tc>
        <w:tc>
          <w:tcPr>
            <w:tcW w:w="1360" w:type="dxa"/>
            <w:tcBorders>
              <w:top w:val="none" w:sz="6" w:space="0" w:color="auto"/>
              <w:left w:val="none" w:sz="6" w:space="0" w:color="auto"/>
              <w:bottom w:val="none" w:sz="6" w:space="0" w:color="auto"/>
              <w:right w:val="none" w:sz="6" w:space="0" w:color="auto"/>
            </w:tcBorders>
          </w:tcPr>
          <w:p w14:paraId="2A4EC1AD" w14:textId="77777777" w:rsidR="00363C69" w:rsidRDefault="00363C69">
            <w:pPr>
              <w:pStyle w:val="Default"/>
              <w:rPr>
                <w:sz w:val="18"/>
                <w:szCs w:val="18"/>
              </w:rPr>
            </w:pPr>
            <w:r>
              <w:rPr>
                <w:b/>
                <w:bCs/>
                <w:sz w:val="18"/>
                <w:szCs w:val="18"/>
              </w:rPr>
              <w:t xml:space="preserve">Bouwjaar </w:t>
            </w:r>
          </w:p>
        </w:tc>
        <w:tc>
          <w:tcPr>
            <w:tcW w:w="1848" w:type="dxa"/>
            <w:tcBorders>
              <w:top w:val="none" w:sz="6" w:space="0" w:color="auto"/>
              <w:left w:val="none" w:sz="6" w:space="0" w:color="auto"/>
              <w:bottom w:val="none" w:sz="6" w:space="0" w:color="auto"/>
            </w:tcBorders>
          </w:tcPr>
          <w:p w14:paraId="2A68DA79" w14:textId="77777777" w:rsidR="00363C69" w:rsidRDefault="00363C69">
            <w:pPr>
              <w:pStyle w:val="Default"/>
              <w:rPr>
                <w:sz w:val="18"/>
                <w:szCs w:val="18"/>
              </w:rPr>
            </w:pPr>
            <w:r>
              <w:rPr>
                <w:b/>
                <w:bCs/>
                <w:sz w:val="18"/>
                <w:szCs w:val="18"/>
              </w:rPr>
              <w:t xml:space="preserve">Advies </w:t>
            </w:r>
          </w:p>
        </w:tc>
      </w:tr>
      <w:tr w:rsidR="00363C69" w14:paraId="2A46154E" w14:textId="77777777" w:rsidTr="005F7158">
        <w:trPr>
          <w:trHeight w:val="595"/>
        </w:trPr>
        <w:tc>
          <w:tcPr>
            <w:tcW w:w="738" w:type="dxa"/>
            <w:tcBorders>
              <w:top w:val="none" w:sz="6" w:space="0" w:color="auto"/>
              <w:bottom w:val="none" w:sz="6" w:space="0" w:color="auto"/>
              <w:right w:val="none" w:sz="6" w:space="0" w:color="auto"/>
            </w:tcBorders>
          </w:tcPr>
          <w:p w14:paraId="66C36182" w14:textId="3A3B0F67" w:rsidR="00363C69" w:rsidRDefault="005F7158" w:rsidP="00363C69">
            <w:pPr>
              <w:pStyle w:val="Default"/>
              <w:rPr>
                <w:sz w:val="18"/>
                <w:szCs w:val="18"/>
              </w:rPr>
            </w:pPr>
            <w:r>
              <w:rPr>
                <w:sz w:val="18"/>
                <w:szCs w:val="18"/>
              </w:rPr>
              <w:fldChar w:fldCharType="begin">
                <w:ffData>
                  <w:name w:val=""/>
                  <w:enabled/>
                  <w:calcOnExit w:val="0"/>
                  <w:statusText w:type="text" w:val="vul hier uw idee in"/>
                  <w:textInput>
                    <w:default w:val="&lt;nr&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&lt;nr&gt;</w:t>
            </w:r>
            <w:r>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7080A518" w14:textId="0A524403" w:rsidR="00363C69" w:rsidRDefault="005F7158">
            <w:pPr>
              <w:pStyle w:val="Default"/>
              <w:rPr>
                <w:sz w:val="18"/>
                <w:szCs w:val="18"/>
              </w:rPr>
            </w:pPr>
            <w:r>
              <w:rPr>
                <w:sz w:val="18"/>
                <w:szCs w:val="18"/>
              </w:rPr>
              <w:fldChar w:fldCharType="begin">
                <w:ffData>
                  <w:name w:val=""/>
                  <w:enabled/>
                  <w:calcOnExit w:val="0"/>
                  <w:statusText w:type="text" w:val="vul hier uw idee in"/>
                  <w:textInput>
                    <w:default w:val="&lt;gebouwnaam / gebruik&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&lt;gebouwnaam / gebruik&gt;</w:t>
            </w:r>
            <w:r>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124A8701" w14:textId="20A008B4" w:rsidR="00363C69" w:rsidRDefault="005F7158">
            <w:pPr>
              <w:pStyle w:val="Default"/>
              <w:rPr>
                <w:sz w:val="18"/>
                <w:szCs w:val="18"/>
              </w:rPr>
            </w:pPr>
            <w:r>
              <w:rPr>
                <w:sz w:val="18"/>
                <w:szCs w:val="18"/>
              </w:rPr>
              <w:fldChar w:fldCharType="begin">
                <w:ffData>
                  <w:name w:val=""/>
                  <w:enabled/>
                  <w:calcOnExit w:val="0"/>
                  <w:statusText w:type="text" w:val="vul hier uw idee in"/>
                  <w:textInput>
                    <w:default w:val="&lt;000,00&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&lt;000,00&gt;</w:t>
            </w:r>
            <w:r>
              <w:rPr>
                <w:sz w:val="18"/>
                <w:szCs w:val="18"/>
              </w:rPr>
              <w:fldChar w:fldCharType="end"/>
            </w:r>
            <w:r>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5029D973" w14:textId="267E9E5D" w:rsidR="00363C69" w:rsidRPr="005F7158" w:rsidRDefault="005F7158">
            <w:pPr>
              <w:pStyle w:val="Default"/>
              <w:rPr>
                <w:sz w:val="18"/>
                <w:szCs w:val="18"/>
              </w:rPr>
            </w:pPr>
            <w:r>
              <w:rPr>
                <w:sz w:val="18"/>
                <w:szCs w:val="18"/>
              </w:rPr>
              <w:fldChar w:fldCharType="begin">
                <w:ffData>
                  <w:name w:val=""/>
                  <w:enabled/>
                  <w:calcOnExit w:val="0"/>
                  <w:statusText w:type="text" w:val="vul hier uw idee in"/>
                  <w:textInput>
                    <w:default w:val="&lt;jaar&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&lt;jaar&gt;</w:t>
            </w:r>
            <w:r>
              <w:rPr>
                <w:sz w:val="18"/>
                <w:szCs w:val="18"/>
              </w:rPr>
              <w:fldChar w:fldCharType="end"/>
            </w:r>
          </w:p>
        </w:tc>
        <w:tc>
          <w:tcPr>
            <w:tcW w:w="1848" w:type="dxa"/>
            <w:tcBorders>
              <w:top w:val="none" w:sz="6" w:space="0" w:color="auto"/>
              <w:left w:val="none" w:sz="6" w:space="0" w:color="auto"/>
              <w:bottom w:val="none" w:sz="6" w:space="0" w:color="auto"/>
            </w:tcBorders>
          </w:tcPr>
          <w:p w14:paraId="7087F16F" w14:textId="2A1A99AF" w:rsidR="00363C69" w:rsidRDefault="005F7158">
            <w:pPr>
              <w:pStyle w:val="Default"/>
              <w:rPr>
                <w:sz w:val="18"/>
                <w:szCs w:val="18"/>
              </w:rPr>
            </w:pPr>
            <w:r>
              <w:rPr>
                <w:sz w:val="18"/>
                <w:szCs w:val="18"/>
              </w:rPr>
              <w:fldChar w:fldCharType="begin">
                <w:ffData>
                  <w:name w:val=""/>
                  <w:enabled/>
                  <w:calcOnExit w:val="0"/>
                  <w:statusText w:type="text" w:val="vul hier uw idee in"/>
                  <w:textInput>
                    <w:default w:val="&lt;vervangen / hergebruik 1/2/3  / slopen&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&lt;vervangen / hergebruik 1/2/3  / slopen&gt;</w:t>
            </w:r>
            <w:r>
              <w:rPr>
                <w:sz w:val="18"/>
                <w:szCs w:val="18"/>
              </w:rPr>
              <w:fldChar w:fldCharType="end"/>
            </w:r>
          </w:p>
        </w:tc>
      </w:tr>
      <w:tr w:rsidR="000D5129" w14:paraId="1A7BA905" w14:textId="77777777" w:rsidTr="005F7158">
        <w:trPr>
          <w:trHeight w:val="577"/>
        </w:trPr>
        <w:tc>
          <w:tcPr>
            <w:tcW w:w="738" w:type="dxa"/>
            <w:tcBorders>
              <w:top w:val="none" w:sz="6" w:space="0" w:color="auto"/>
              <w:bottom w:val="none" w:sz="6" w:space="0" w:color="auto"/>
              <w:right w:val="none" w:sz="6" w:space="0" w:color="auto"/>
            </w:tcBorders>
          </w:tcPr>
          <w:p w14:paraId="5DAC0D0D" w14:textId="23FCDB2E" w:rsidR="000D5129" w:rsidRDefault="000D5129" w:rsidP="000D5129">
            <w:pPr>
              <w:pStyle w:val="Default"/>
              <w:rPr>
                <w:sz w:val="18"/>
                <w:szCs w:val="18"/>
              </w:rPr>
            </w:pPr>
            <w:r w:rsidRPr="00596851">
              <w:rPr>
                <w:sz w:val="18"/>
                <w:szCs w:val="18"/>
              </w:rPr>
              <w:fldChar w:fldCharType="begin">
                <w:ffData>
                  <w:name w:val=""/>
                  <w:enabled/>
                  <w:calcOnExit w:val="0"/>
                  <w:statusText w:type="text" w:val="vul hier uw idee in"/>
                  <w:textInput>
                    <w:default w:val="&lt;nr&gt;"/>
                  </w:textInput>
                </w:ffData>
              </w:fldChar>
            </w:r>
            <w:r w:rsidRPr="00596851">
              <w:rPr>
                <w:sz w:val="18"/>
                <w:szCs w:val="18"/>
              </w:rPr>
              <w:instrText xml:space="preserve"> FORMTEXT </w:instrText>
            </w:r>
            <w:r w:rsidRPr="00596851">
              <w:rPr>
                <w:sz w:val="18"/>
                <w:szCs w:val="18"/>
              </w:rPr>
            </w:r>
            <w:r w:rsidRPr="00596851">
              <w:rPr>
                <w:sz w:val="18"/>
                <w:szCs w:val="18"/>
              </w:rPr>
              <w:fldChar w:fldCharType="separate"/>
            </w:r>
            <w:r w:rsidRPr="00596851">
              <w:rPr>
                <w:noProof/>
                <w:sz w:val="18"/>
                <w:szCs w:val="18"/>
              </w:rPr>
              <w:t>&lt;nr&gt;</w:t>
            </w:r>
            <w:r w:rsidRPr="00596851">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2C7DA303" w14:textId="7C771D53" w:rsidR="000D5129" w:rsidRDefault="000D5129" w:rsidP="000D5129">
            <w:pPr>
              <w:pStyle w:val="Default"/>
              <w:rPr>
                <w:sz w:val="18"/>
                <w:szCs w:val="18"/>
              </w:rPr>
            </w:pPr>
            <w:r w:rsidRPr="009144C4">
              <w:rPr>
                <w:sz w:val="18"/>
                <w:szCs w:val="18"/>
              </w:rPr>
              <w:fldChar w:fldCharType="begin">
                <w:ffData>
                  <w:name w:val=""/>
                  <w:enabled/>
                  <w:calcOnExit w:val="0"/>
                  <w:statusText w:type="text" w:val="vul hier uw idee in"/>
                  <w:textInput>
                    <w:default w:val="&lt;gebouwnaam / gebruik&gt;"/>
                  </w:textInput>
                </w:ffData>
              </w:fldChar>
            </w:r>
            <w:r w:rsidRPr="009144C4">
              <w:rPr>
                <w:sz w:val="18"/>
                <w:szCs w:val="18"/>
              </w:rPr>
              <w:instrText xml:space="preserve"> FORMTEXT </w:instrText>
            </w:r>
            <w:r w:rsidRPr="009144C4">
              <w:rPr>
                <w:sz w:val="18"/>
                <w:szCs w:val="18"/>
              </w:rPr>
            </w:r>
            <w:r w:rsidRPr="009144C4">
              <w:rPr>
                <w:sz w:val="18"/>
                <w:szCs w:val="18"/>
              </w:rPr>
              <w:fldChar w:fldCharType="separate"/>
            </w:r>
            <w:r w:rsidRPr="009144C4">
              <w:rPr>
                <w:noProof/>
                <w:sz w:val="18"/>
                <w:szCs w:val="18"/>
              </w:rPr>
              <w:t>&lt;gebouwnaam / gebruik&gt;</w:t>
            </w:r>
            <w:r w:rsidRPr="009144C4">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6AE36428" w14:textId="49317326" w:rsidR="000D5129" w:rsidRDefault="000D5129" w:rsidP="000D5129">
            <w:pPr>
              <w:pStyle w:val="Default"/>
              <w:rPr>
                <w:sz w:val="18"/>
                <w:szCs w:val="18"/>
              </w:rPr>
            </w:pPr>
            <w:r w:rsidRPr="00AB0D70">
              <w:rPr>
                <w:sz w:val="18"/>
                <w:szCs w:val="18"/>
              </w:rPr>
              <w:fldChar w:fldCharType="begin">
                <w:ffData>
                  <w:name w:val=""/>
                  <w:enabled/>
                  <w:calcOnExit w:val="0"/>
                  <w:statusText w:type="text" w:val="vul hier uw idee in"/>
                  <w:textInput>
                    <w:default w:val="&lt;000,00&gt;"/>
                  </w:textInput>
                </w:ffData>
              </w:fldChar>
            </w:r>
            <w:r w:rsidRPr="00AB0D70">
              <w:rPr>
                <w:sz w:val="18"/>
                <w:szCs w:val="18"/>
              </w:rPr>
              <w:instrText xml:space="preserve"> FORMTEXT </w:instrText>
            </w:r>
            <w:r w:rsidRPr="00AB0D70">
              <w:rPr>
                <w:sz w:val="18"/>
                <w:szCs w:val="18"/>
              </w:rPr>
            </w:r>
            <w:r w:rsidRPr="00AB0D70">
              <w:rPr>
                <w:sz w:val="18"/>
                <w:szCs w:val="18"/>
              </w:rPr>
              <w:fldChar w:fldCharType="separate"/>
            </w:r>
            <w:r w:rsidRPr="00AB0D70">
              <w:rPr>
                <w:noProof/>
                <w:sz w:val="18"/>
                <w:szCs w:val="18"/>
              </w:rPr>
              <w:t>&lt;000,00&gt;</w:t>
            </w:r>
            <w:r w:rsidRPr="00AB0D70">
              <w:rPr>
                <w:sz w:val="18"/>
                <w:szCs w:val="18"/>
              </w:rPr>
              <w:fldChar w:fldCharType="end"/>
            </w:r>
            <w:r w:rsidRPr="00AB0D70">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308649F8" w14:textId="2A4BD02F" w:rsidR="000D5129" w:rsidRDefault="000D5129" w:rsidP="000D5129">
            <w:pPr>
              <w:pStyle w:val="Default"/>
              <w:rPr>
                <w:sz w:val="18"/>
                <w:szCs w:val="18"/>
              </w:rPr>
            </w:pPr>
            <w:r w:rsidRPr="001B68A8">
              <w:rPr>
                <w:sz w:val="18"/>
                <w:szCs w:val="18"/>
              </w:rPr>
              <w:fldChar w:fldCharType="begin">
                <w:ffData>
                  <w:name w:val=""/>
                  <w:enabled/>
                  <w:calcOnExit w:val="0"/>
                  <w:statusText w:type="text" w:val="vul hier uw idee in"/>
                  <w:textInput>
                    <w:default w:val="&lt;jaar&gt;"/>
                  </w:textInput>
                </w:ffData>
              </w:fldChar>
            </w:r>
            <w:r w:rsidRPr="001B68A8">
              <w:rPr>
                <w:sz w:val="18"/>
                <w:szCs w:val="18"/>
              </w:rPr>
              <w:instrText xml:space="preserve"> FORMTEXT </w:instrText>
            </w:r>
            <w:r w:rsidRPr="001B68A8">
              <w:rPr>
                <w:sz w:val="18"/>
                <w:szCs w:val="18"/>
              </w:rPr>
            </w:r>
            <w:r w:rsidRPr="001B68A8">
              <w:rPr>
                <w:sz w:val="18"/>
                <w:szCs w:val="18"/>
              </w:rPr>
              <w:fldChar w:fldCharType="separate"/>
            </w:r>
            <w:r w:rsidRPr="001B68A8">
              <w:rPr>
                <w:noProof/>
                <w:sz w:val="18"/>
                <w:szCs w:val="18"/>
              </w:rPr>
              <w:t>&lt;jaar&gt;</w:t>
            </w:r>
            <w:r w:rsidRPr="001B68A8">
              <w:rPr>
                <w:sz w:val="18"/>
                <w:szCs w:val="18"/>
              </w:rPr>
              <w:fldChar w:fldCharType="end"/>
            </w:r>
          </w:p>
        </w:tc>
        <w:tc>
          <w:tcPr>
            <w:tcW w:w="1848" w:type="dxa"/>
            <w:tcBorders>
              <w:top w:val="none" w:sz="6" w:space="0" w:color="auto"/>
              <w:left w:val="none" w:sz="6" w:space="0" w:color="auto"/>
              <w:bottom w:val="none" w:sz="6" w:space="0" w:color="auto"/>
            </w:tcBorders>
          </w:tcPr>
          <w:p w14:paraId="2AD07740" w14:textId="37FE7853" w:rsidR="000D5129" w:rsidRDefault="000D5129" w:rsidP="000D5129">
            <w:pPr>
              <w:pStyle w:val="Default"/>
              <w:rPr>
                <w:sz w:val="18"/>
                <w:szCs w:val="18"/>
              </w:rPr>
            </w:pPr>
            <w:r w:rsidRPr="00043ADF">
              <w:rPr>
                <w:sz w:val="18"/>
                <w:szCs w:val="18"/>
              </w:rPr>
              <w:fldChar w:fldCharType="begin">
                <w:ffData>
                  <w:name w:val=""/>
                  <w:enabled/>
                  <w:calcOnExit w:val="0"/>
                  <w:statusText w:type="text" w:val="vul hier uw idee in"/>
                  <w:textInput>
                    <w:default w:val="&lt;vervangen / hergebruik 1/2/3  / slopen&gt;"/>
                  </w:textInput>
                </w:ffData>
              </w:fldChar>
            </w:r>
            <w:r w:rsidRPr="00043ADF">
              <w:rPr>
                <w:sz w:val="18"/>
                <w:szCs w:val="18"/>
              </w:rPr>
              <w:instrText xml:space="preserve"> FORMTEXT </w:instrText>
            </w:r>
            <w:r w:rsidRPr="00043ADF">
              <w:rPr>
                <w:sz w:val="18"/>
                <w:szCs w:val="18"/>
              </w:rPr>
            </w:r>
            <w:r w:rsidRPr="00043ADF">
              <w:rPr>
                <w:sz w:val="18"/>
                <w:szCs w:val="18"/>
              </w:rPr>
              <w:fldChar w:fldCharType="separate"/>
            </w:r>
            <w:r w:rsidRPr="00043ADF">
              <w:rPr>
                <w:noProof/>
                <w:sz w:val="18"/>
                <w:szCs w:val="18"/>
              </w:rPr>
              <w:t>&lt;vervangen / hergebruik 1/2/3  / slopen&gt;</w:t>
            </w:r>
            <w:r w:rsidRPr="00043ADF">
              <w:rPr>
                <w:sz w:val="18"/>
                <w:szCs w:val="18"/>
              </w:rPr>
              <w:fldChar w:fldCharType="end"/>
            </w:r>
          </w:p>
        </w:tc>
      </w:tr>
      <w:tr w:rsidR="000D5129" w14:paraId="4359C029" w14:textId="77777777" w:rsidTr="005F7158">
        <w:trPr>
          <w:trHeight w:val="601"/>
        </w:trPr>
        <w:tc>
          <w:tcPr>
            <w:tcW w:w="738" w:type="dxa"/>
            <w:tcBorders>
              <w:top w:val="none" w:sz="6" w:space="0" w:color="auto"/>
              <w:bottom w:val="none" w:sz="6" w:space="0" w:color="auto"/>
              <w:right w:val="none" w:sz="6" w:space="0" w:color="auto"/>
            </w:tcBorders>
          </w:tcPr>
          <w:p w14:paraId="150FE555" w14:textId="32D2F63E" w:rsidR="000D5129" w:rsidRDefault="000D5129" w:rsidP="000D5129">
            <w:pPr>
              <w:pStyle w:val="Default"/>
              <w:rPr>
                <w:sz w:val="18"/>
                <w:szCs w:val="18"/>
              </w:rPr>
            </w:pPr>
            <w:r w:rsidRPr="00596851">
              <w:rPr>
                <w:sz w:val="18"/>
                <w:szCs w:val="18"/>
              </w:rPr>
              <w:fldChar w:fldCharType="begin">
                <w:ffData>
                  <w:name w:val=""/>
                  <w:enabled/>
                  <w:calcOnExit w:val="0"/>
                  <w:statusText w:type="text" w:val="vul hier uw idee in"/>
                  <w:textInput>
                    <w:default w:val="&lt;nr&gt;"/>
                  </w:textInput>
                </w:ffData>
              </w:fldChar>
            </w:r>
            <w:r w:rsidRPr="00596851">
              <w:rPr>
                <w:sz w:val="18"/>
                <w:szCs w:val="18"/>
              </w:rPr>
              <w:instrText xml:space="preserve"> FORMTEXT </w:instrText>
            </w:r>
            <w:r w:rsidRPr="00596851">
              <w:rPr>
                <w:sz w:val="18"/>
                <w:szCs w:val="18"/>
              </w:rPr>
            </w:r>
            <w:r w:rsidRPr="00596851">
              <w:rPr>
                <w:sz w:val="18"/>
                <w:szCs w:val="18"/>
              </w:rPr>
              <w:fldChar w:fldCharType="separate"/>
            </w:r>
            <w:r w:rsidRPr="00596851">
              <w:rPr>
                <w:noProof/>
                <w:sz w:val="18"/>
                <w:szCs w:val="18"/>
              </w:rPr>
              <w:t>&lt;nr&gt;</w:t>
            </w:r>
            <w:r w:rsidRPr="00596851">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1DDDB06B" w14:textId="05E9F531" w:rsidR="000D5129" w:rsidRDefault="000D5129" w:rsidP="000D5129">
            <w:pPr>
              <w:pStyle w:val="Default"/>
              <w:rPr>
                <w:sz w:val="18"/>
                <w:szCs w:val="18"/>
              </w:rPr>
            </w:pPr>
            <w:r w:rsidRPr="009144C4">
              <w:rPr>
                <w:sz w:val="18"/>
                <w:szCs w:val="18"/>
              </w:rPr>
              <w:fldChar w:fldCharType="begin">
                <w:ffData>
                  <w:name w:val=""/>
                  <w:enabled/>
                  <w:calcOnExit w:val="0"/>
                  <w:statusText w:type="text" w:val="vul hier uw idee in"/>
                  <w:textInput>
                    <w:default w:val="&lt;gebouwnaam / gebruik&gt;"/>
                  </w:textInput>
                </w:ffData>
              </w:fldChar>
            </w:r>
            <w:r w:rsidRPr="009144C4">
              <w:rPr>
                <w:sz w:val="18"/>
                <w:szCs w:val="18"/>
              </w:rPr>
              <w:instrText xml:space="preserve"> FORMTEXT </w:instrText>
            </w:r>
            <w:r w:rsidRPr="009144C4">
              <w:rPr>
                <w:sz w:val="18"/>
                <w:szCs w:val="18"/>
              </w:rPr>
            </w:r>
            <w:r w:rsidRPr="009144C4">
              <w:rPr>
                <w:sz w:val="18"/>
                <w:szCs w:val="18"/>
              </w:rPr>
              <w:fldChar w:fldCharType="separate"/>
            </w:r>
            <w:r w:rsidRPr="009144C4">
              <w:rPr>
                <w:noProof/>
                <w:sz w:val="18"/>
                <w:szCs w:val="18"/>
              </w:rPr>
              <w:t>&lt;gebouwnaam / gebruik&gt;</w:t>
            </w:r>
            <w:r w:rsidRPr="009144C4">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5CC5B7BC" w14:textId="783E559C" w:rsidR="000D5129" w:rsidRDefault="000D5129" w:rsidP="000D5129">
            <w:pPr>
              <w:pStyle w:val="Default"/>
              <w:rPr>
                <w:sz w:val="18"/>
                <w:szCs w:val="18"/>
              </w:rPr>
            </w:pPr>
            <w:r w:rsidRPr="00AB0D70">
              <w:rPr>
                <w:sz w:val="18"/>
                <w:szCs w:val="18"/>
              </w:rPr>
              <w:fldChar w:fldCharType="begin">
                <w:ffData>
                  <w:name w:val=""/>
                  <w:enabled/>
                  <w:calcOnExit w:val="0"/>
                  <w:statusText w:type="text" w:val="vul hier uw idee in"/>
                  <w:textInput>
                    <w:default w:val="&lt;000,00&gt;"/>
                  </w:textInput>
                </w:ffData>
              </w:fldChar>
            </w:r>
            <w:r w:rsidRPr="00AB0D70">
              <w:rPr>
                <w:sz w:val="18"/>
                <w:szCs w:val="18"/>
              </w:rPr>
              <w:instrText xml:space="preserve"> FORMTEXT </w:instrText>
            </w:r>
            <w:r w:rsidRPr="00AB0D70">
              <w:rPr>
                <w:sz w:val="18"/>
                <w:szCs w:val="18"/>
              </w:rPr>
            </w:r>
            <w:r w:rsidRPr="00AB0D70">
              <w:rPr>
                <w:sz w:val="18"/>
                <w:szCs w:val="18"/>
              </w:rPr>
              <w:fldChar w:fldCharType="separate"/>
            </w:r>
            <w:r w:rsidRPr="00AB0D70">
              <w:rPr>
                <w:noProof/>
                <w:sz w:val="18"/>
                <w:szCs w:val="18"/>
              </w:rPr>
              <w:t>&lt;000,00&gt;</w:t>
            </w:r>
            <w:r w:rsidRPr="00AB0D70">
              <w:rPr>
                <w:sz w:val="18"/>
                <w:szCs w:val="18"/>
              </w:rPr>
              <w:fldChar w:fldCharType="end"/>
            </w:r>
            <w:r w:rsidRPr="00AB0D70">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28269059" w14:textId="41B7396F" w:rsidR="000D5129" w:rsidRDefault="000D5129" w:rsidP="000D5129">
            <w:pPr>
              <w:pStyle w:val="Default"/>
              <w:rPr>
                <w:sz w:val="18"/>
                <w:szCs w:val="18"/>
              </w:rPr>
            </w:pPr>
            <w:r w:rsidRPr="001B68A8">
              <w:rPr>
                <w:sz w:val="18"/>
                <w:szCs w:val="18"/>
              </w:rPr>
              <w:fldChar w:fldCharType="begin">
                <w:ffData>
                  <w:name w:val=""/>
                  <w:enabled/>
                  <w:calcOnExit w:val="0"/>
                  <w:statusText w:type="text" w:val="vul hier uw idee in"/>
                  <w:textInput>
                    <w:default w:val="&lt;jaar&gt;"/>
                  </w:textInput>
                </w:ffData>
              </w:fldChar>
            </w:r>
            <w:r w:rsidRPr="001B68A8">
              <w:rPr>
                <w:sz w:val="18"/>
                <w:szCs w:val="18"/>
              </w:rPr>
              <w:instrText xml:space="preserve"> FORMTEXT </w:instrText>
            </w:r>
            <w:r w:rsidRPr="001B68A8">
              <w:rPr>
                <w:sz w:val="18"/>
                <w:szCs w:val="18"/>
              </w:rPr>
            </w:r>
            <w:r w:rsidRPr="001B68A8">
              <w:rPr>
                <w:sz w:val="18"/>
                <w:szCs w:val="18"/>
              </w:rPr>
              <w:fldChar w:fldCharType="separate"/>
            </w:r>
            <w:r w:rsidRPr="001B68A8">
              <w:rPr>
                <w:noProof/>
                <w:sz w:val="18"/>
                <w:szCs w:val="18"/>
              </w:rPr>
              <w:t>&lt;jaar&gt;</w:t>
            </w:r>
            <w:r w:rsidRPr="001B68A8">
              <w:rPr>
                <w:sz w:val="18"/>
                <w:szCs w:val="18"/>
              </w:rPr>
              <w:fldChar w:fldCharType="end"/>
            </w:r>
          </w:p>
        </w:tc>
        <w:tc>
          <w:tcPr>
            <w:tcW w:w="1848" w:type="dxa"/>
            <w:tcBorders>
              <w:top w:val="none" w:sz="6" w:space="0" w:color="auto"/>
              <w:left w:val="none" w:sz="6" w:space="0" w:color="auto"/>
              <w:bottom w:val="none" w:sz="6" w:space="0" w:color="auto"/>
            </w:tcBorders>
          </w:tcPr>
          <w:p w14:paraId="6A7C7322" w14:textId="108B8B3C" w:rsidR="000D5129" w:rsidRDefault="000D5129" w:rsidP="000D5129">
            <w:pPr>
              <w:pStyle w:val="Default"/>
              <w:rPr>
                <w:sz w:val="18"/>
                <w:szCs w:val="18"/>
              </w:rPr>
            </w:pPr>
            <w:r w:rsidRPr="00043ADF">
              <w:rPr>
                <w:sz w:val="18"/>
                <w:szCs w:val="18"/>
              </w:rPr>
              <w:fldChar w:fldCharType="begin">
                <w:ffData>
                  <w:name w:val=""/>
                  <w:enabled/>
                  <w:calcOnExit w:val="0"/>
                  <w:statusText w:type="text" w:val="vul hier uw idee in"/>
                  <w:textInput>
                    <w:default w:val="&lt;vervangen / hergebruik 1/2/3  / slopen&gt;"/>
                  </w:textInput>
                </w:ffData>
              </w:fldChar>
            </w:r>
            <w:r w:rsidRPr="00043ADF">
              <w:rPr>
                <w:sz w:val="18"/>
                <w:szCs w:val="18"/>
              </w:rPr>
              <w:instrText xml:space="preserve"> FORMTEXT </w:instrText>
            </w:r>
            <w:r w:rsidRPr="00043ADF">
              <w:rPr>
                <w:sz w:val="18"/>
                <w:szCs w:val="18"/>
              </w:rPr>
            </w:r>
            <w:r w:rsidRPr="00043ADF">
              <w:rPr>
                <w:sz w:val="18"/>
                <w:szCs w:val="18"/>
              </w:rPr>
              <w:fldChar w:fldCharType="separate"/>
            </w:r>
            <w:r w:rsidRPr="00043ADF">
              <w:rPr>
                <w:noProof/>
                <w:sz w:val="18"/>
                <w:szCs w:val="18"/>
              </w:rPr>
              <w:t>&lt;vervangen / hergebruik 1/2/3  / slopen&gt;</w:t>
            </w:r>
            <w:r w:rsidRPr="00043ADF">
              <w:rPr>
                <w:sz w:val="18"/>
                <w:szCs w:val="18"/>
              </w:rPr>
              <w:fldChar w:fldCharType="end"/>
            </w:r>
          </w:p>
        </w:tc>
      </w:tr>
      <w:tr w:rsidR="000D5129" w14:paraId="1F0CBC79" w14:textId="77777777" w:rsidTr="005F7158">
        <w:trPr>
          <w:trHeight w:val="596"/>
        </w:trPr>
        <w:tc>
          <w:tcPr>
            <w:tcW w:w="738" w:type="dxa"/>
            <w:tcBorders>
              <w:top w:val="none" w:sz="6" w:space="0" w:color="auto"/>
              <w:bottom w:val="none" w:sz="6" w:space="0" w:color="auto"/>
              <w:right w:val="none" w:sz="6" w:space="0" w:color="auto"/>
            </w:tcBorders>
          </w:tcPr>
          <w:p w14:paraId="652DB272" w14:textId="6A57D721" w:rsidR="000D5129" w:rsidRDefault="000D5129" w:rsidP="000D5129">
            <w:pPr>
              <w:pStyle w:val="Default"/>
              <w:rPr>
                <w:sz w:val="18"/>
                <w:szCs w:val="18"/>
              </w:rPr>
            </w:pPr>
            <w:r w:rsidRPr="00596851">
              <w:rPr>
                <w:sz w:val="18"/>
                <w:szCs w:val="18"/>
              </w:rPr>
              <w:fldChar w:fldCharType="begin">
                <w:ffData>
                  <w:name w:val=""/>
                  <w:enabled/>
                  <w:calcOnExit w:val="0"/>
                  <w:statusText w:type="text" w:val="vul hier uw idee in"/>
                  <w:textInput>
                    <w:default w:val="&lt;nr&gt;"/>
                  </w:textInput>
                </w:ffData>
              </w:fldChar>
            </w:r>
            <w:r w:rsidRPr="00596851">
              <w:rPr>
                <w:sz w:val="18"/>
                <w:szCs w:val="18"/>
              </w:rPr>
              <w:instrText xml:space="preserve"> FORMTEXT </w:instrText>
            </w:r>
            <w:r w:rsidRPr="00596851">
              <w:rPr>
                <w:sz w:val="18"/>
                <w:szCs w:val="18"/>
              </w:rPr>
            </w:r>
            <w:r w:rsidRPr="00596851">
              <w:rPr>
                <w:sz w:val="18"/>
                <w:szCs w:val="18"/>
              </w:rPr>
              <w:fldChar w:fldCharType="separate"/>
            </w:r>
            <w:r w:rsidRPr="00596851">
              <w:rPr>
                <w:noProof/>
                <w:sz w:val="18"/>
                <w:szCs w:val="18"/>
              </w:rPr>
              <w:t>&lt;nr&gt;</w:t>
            </w:r>
            <w:r w:rsidRPr="00596851">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2523992E" w14:textId="126915ED" w:rsidR="000D5129" w:rsidRDefault="000D5129" w:rsidP="000D5129">
            <w:pPr>
              <w:pStyle w:val="Default"/>
              <w:rPr>
                <w:sz w:val="18"/>
                <w:szCs w:val="18"/>
              </w:rPr>
            </w:pPr>
            <w:r w:rsidRPr="009144C4">
              <w:rPr>
                <w:sz w:val="18"/>
                <w:szCs w:val="18"/>
              </w:rPr>
              <w:fldChar w:fldCharType="begin">
                <w:ffData>
                  <w:name w:val=""/>
                  <w:enabled/>
                  <w:calcOnExit w:val="0"/>
                  <w:statusText w:type="text" w:val="vul hier uw idee in"/>
                  <w:textInput>
                    <w:default w:val="&lt;gebouwnaam / gebruik&gt;"/>
                  </w:textInput>
                </w:ffData>
              </w:fldChar>
            </w:r>
            <w:r w:rsidRPr="009144C4">
              <w:rPr>
                <w:sz w:val="18"/>
                <w:szCs w:val="18"/>
              </w:rPr>
              <w:instrText xml:space="preserve"> FORMTEXT </w:instrText>
            </w:r>
            <w:r w:rsidRPr="009144C4">
              <w:rPr>
                <w:sz w:val="18"/>
                <w:szCs w:val="18"/>
              </w:rPr>
            </w:r>
            <w:r w:rsidRPr="009144C4">
              <w:rPr>
                <w:sz w:val="18"/>
                <w:szCs w:val="18"/>
              </w:rPr>
              <w:fldChar w:fldCharType="separate"/>
            </w:r>
            <w:r w:rsidRPr="009144C4">
              <w:rPr>
                <w:noProof/>
                <w:sz w:val="18"/>
                <w:szCs w:val="18"/>
              </w:rPr>
              <w:t>&lt;gebouwnaam / gebruik&gt;</w:t>
            </w:r>
            <w:r w:rsidRPr="009144C4">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61B8446A" w14:textId="3645C0E6" w:rsidR="000D5129" w:rsidRDefault="000D5129" w:rsidP="000D5129">
            <w:pPr>
              <w:pStyle w:val="Default"/>
              <w:rPr>
                <w:sz w:val="18"/>
                <w:szCs w:val="18"/>
              </w:rPr>
            </w:pPr>
            <w:r w:rsidRPr="00AB0D70">
              <w:rPr>
                <w:sz w:val="18"/>
                <w:szCs w:val="18"/>
              </w:rPr>
              <w:fldChar w:fldCharType="begin">
                <w:ffData>
                  <w:name w:val=""/>
                  <w:enabled/>
                  <w:calcOnExit w:val="0"/>
                  <w:statusText w:type="text" w:val="vul hier uw idee in"/>
                  <w:textInput>
                    <w:default w:val="&lt;000,00&gt;"/>
                  </w:textInput>
                </w:ffData>
              </w:fldChar>
            </w:r>
            <w:r w:rsidRPr="00AB0D70">
              <w:rPr>
                <w:sz w:val="18"/>
                <w:szCs w:val="18"/>
              </w:rPr>
              <w:instrText xml:space="preserve"> FORMTEXT </w:instrText>
            </w:r>
            <w:r w:rsidRPr="00AB0D70">
              <w:rPr>
                <w:sz w:val="18"/>
                <w:szCs w:val="18"/>
              </w:rPr>
            </w:r>
            <w:r w:rsidRPr="00AB0D70">
              <w:rPr>
                <w:sz w:val="18"/>
                <w:szCs w:val="18"/>
              </w:rPr>
              <w:fldChar w:fldCharType="separate"/>
            </w:r>
            <w:r w:rsidRPr="00AB0D70">
              <w:rPr>
                <w:noProof/>
                <w:sz w:val="18"/>
                <w:szCs w:val="18"/>
              </w:rPr>
              <w:t>&lt;000,00&gt;</w:t>
            </w:r>
            <w:r w:rsidRPr="00AB0D70">
              <w:rPr>
                <w:sz w:val="18"/>
                <w:szCs w:val="18"/>
              </w:rPr>
              <w:fldChar w:fldCharType="end"/>
            </w:r>
            <w:r w:rsidRPr="00AB0D70">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75257404" w14:textId="30424040" w:rsidR="000D5129" w:rsidRDefault="000D5129" w:rsidP="000D5129">
            <w:pPr>
              <w:pStyle w:val="Default"/>
              <w:rPr>
                <w:sz w:val="18"/>
                <w:szCs w:val="18"/>
              </w:rPr>
            </w:pPr>
            <w:r w:rsidRPr="00C15469">
              <w:rPr>
                <w:sz w:val="18"/>
                <w:szCs w:val="18"/>
              </w:rPr>
              <w:fldChar w:fldCharType="begin">
                <w:ffData>
                  <w:name w:val=""/>
                  <w:enabled/>
                  <w:calcOnExit w:val="0"/>
                  <w:statusText w:type="text" w:val="vul hier uw idee in"/>
                  <w:textInput>
                    <w:default w:val="&lt;jaar&gt;"/>
                  </w:textInput>
                </w:ffData>
              </w:fldChar>
            </w:r>
            <w:r w:rsidRPr="00C15469">
              <w:rPr>
                <w:sz w:val="18"/>
                <w:szCs w:val="18"/>
              </w:rPr>
              <w:instrText xml:space="preserve"> FORMTEXT </w:instrText>
            </w:r>
            <w:r w:rsidRPr="00C15469">
              <w:rPr>
                <w:sz w:val="18"/>
                <w:szCs w:val="18"/>
              </w:rPr>
            </w:r>
            <w:r w:rsidRPr="00C15469">
              <w:rPr>
                <w:sz w:val="18"/>
                <w:szCs w:val="18"/>
              </w:rPr>
              <w:fldChar w:fldCharType="separate"/>
            </w:r>
            <w:r w:rsidRPr="00C15469">
              <w:rPr>
                <w:noProof/>
                <w:sz w:val="18"/>
                <w:szCs w:val="18"/>
              </w:rPr>
              <w:t>&lt;jaar&gt;</w:t>
            </w:r>
            <w:r w:rsidRPr="00C15469">
              <w:rPr>
                <w:sz w:val="18"/>
                <w:szCs w:val="18"/>
              </w:rPr>
              <w:fldChar w:fldCharType="end"/>
            </w:r>
          </w:p>
        </w:tc>
        <w:tc>
          <w:tcPr>
            <w:tcW w:w="1848" w:type="dxa"/>
            <w:tcBorders>
              <w:top w:val="none" w:sz="6" w:space="0" w:color="auto"/>
              <w:left w:val="none" w:sz="6" w:space="0" w:color="auto"/>
              <w:bottom w:val="none" w:sz="6" w:space="0" w:color="auto"/>
            </w:tcBorders>
          </w:tcPr>
          <w:p w14:paraId="38E0B1AB" w14:textId="638A524C" w:rsidR="000D5129" w:rsidRDefault="000D5129" w:rsidP="000D5129">
            <w:pPr>
              <w:pStyle w:val="Default"/>
              <w:rPr>
                <w:sz w:val="18"/>
                <w:szCs w:val="18"/>
              </w:rPr>
            </w:pPr>
            <w:r w:rsidRPr="00043ADF">
              <w:rPr>
                <w:sz w:val="18"/>
                <w:szCs w:val="18"/>
              </w:rPr>
              <w:fldChar w:fldCharType="begin">
                <w:ffData>
                  <w:name w:val=""/>
                  <w:enabled/>
                  <w:calcOnExit w:val="0"/>
                  <w:statusText w:type="text" w:val="vul hier uw idee in"/>
                  <w:textInput>
                    <w:default w:val="&lt;vervangen / hergebruik 1/2/3  / slopen&gt;"/>
                  </w:textInput>
                </w:ffData>
              </w:fldChar>
            </w:r>
            <w:r w:rsidRPr="00043ADF">
              <w:rPr>
                <w:sz w:val="18"/>
                <w:szCs w:val="18"/>
              </w:rPr>
              <w:instrText xml:space="preserve"> FORMTEXT </w:instrText>
            </w:r>
            <w:r w:rsidRPr="00043ADF">
              <w:rPr>
                <w:sz w:val="18"/>
                <w:szCs w:val="18"/>
              </w:rPr>
            </w:r>
            <w:r w:rsidRPr="00043ADF">
              <w:rPr>
                <w:sz w:val="18"/>
                <w:szCs w:val="18"/>
              </w:rPr>
              <w:fldChar w:fldCharType="separate"/>
            </w:r>
            <w:r w:rsidRPr="00043ADF">
              <w:rPr>
                <w:noProof/>
                <w:sz w:val="18"/>
                <w:szCs w:val="18"/>
              </w:rPr>
              <w:t>&lt;vervangen / hergebruik 1/2/3  / slopen&gt;</w:t>
            </w:r>
            <w:r w:rsidRPr="00043ADF">
              <w:rPr>
                <w:sz w:val="18"/>
                <w:szCs w:val="18"/>
              </w:rPr>
              <w:fldChar w:fldCharType="end"/>
            </w:r>
          </w:p>
        </w:tc>
      </w:tr>
      <w:tr w:rsidR="000D5129" w14:paraId="2C2F40A6" w14:textId="77777777" w:rsidTr="005F7158">
        <w:trPr>
          <w:trHeight w:val="578"/>
        </w:trPr>
        <w:tc>
          <w:tcPr>
            <w:tcW w:w="738" w:type="dxa"/>
            <w:tcBorders>
              <w:top w:val="none" w:sz="6" w:space="0" w:color="auto"/>
              <w:bottom w:val="none" w:sz="6" w:space="0" w:color="auto"/>
              <w:right w:val="none" w:sz="6" w:space="0" w:color="auto"/>
            </w:tcBorders>
          </w:tcPr>
          <w:p w14:paraId="46A72F25" w14:textId="5C156406" w:rsidR="000D5129" w:rsidRDefault="000D5129" w:rsidP="000D5129">
            <w:pPr>
              <w:pStyle w:val="Default"/>
              <w:rPr>
                <w:sz w:val="18"/>
                <w:szCs w:val="18"/>
              </w:rPr>
            </w:pPr>
            <w:r w:rsidRPr="00596851">
              <w:rPr>
                <w:sz w:val="18"/>
                <w:szCs w:val="18"/>
              </w:rPr>
              <w:fldChar w:fldCharType="begin">
                <w:ffData>
                  <w:name w:val=""/>
                  <w:enabled/>
                  <w:calcOnExit w:val="0"/>
                  <w:statusText w:type="text" w:val="vul hier uw idee in"/>
                  <w:textInput>
                    <w:default w:val="&lt;nr&gt;"/>
                  </w:textInput>
                </w:ffData>
              </w:fldChar>
            </w:r>
            <w:r w:rsidRPr="00596851">
              <w:rPr>
                <w:sz w:val="18"/>
                <w:szCs w:val="18"/>
              </w:rPr>
              <w:instrText xml:space="preserve"> FORMTEXT </w:instrText>
            </w:r>
            <w:r w:rsidRPr="00596851">
              <w:rPr>
                <w:sz w:val="18"/>
                <w:szCs w:val="18"/>
              </w:rPr>
            </w:r>
            <w:r w:rsidRPr="00596851">
              <w:rPr>
                <w:sz w:val="18"/>
                <w:szCs w:val="18"/>
              </w:rPr>
              <w:fldChar w:fldCharType="separate"/>
            </w:r>
            <w:r w:rsidRPr="00596851">
              <w:rPr>
                <w:noProof/>
                <w:sz w:val="18"/>
                <w:szCs w:val="18"/>
              </w:rPr>
              <w:t>&lt;nr&gt;</w:t>
            </w:r>
            <w:r w:rsidRPr="00596851">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16C87955" w14:textId="57495748" w:rsidR="000D5129" w:rsidRDefault="000D5129" w:rsidP="000D5129">
            <w:pPr>
              <w:pStyle w:val="Default"/>
              <w:rPr>
                <w:sz w:val="18"/>
                <w:szCs w:val="18"/>
              </w:rPr>
            </w:pPr>
            <w:r w:rsidRPr="009144C4">
              <w:rPr>
                <w:sz w:val="18"/>
                <w:szCs w:val="18"/>
              </w:rPr>
              <w:fldChar w:fldCharType="begin">
                <w:ffData>
                  <w:name w:val=""/>
                  <w:enabled/>
                  <w:calcOnExit w:val="0"/>
                  <w:statusText w:type="text" w:val="vul hier uw idee in"/>
                  <w:textInput>
                    <w:default w:val="&lt;gebouwnaam / gebruik&gt;"/>
                  </w:textInput>
                </w:ffData>
              </w:fldChar>
            </w:r>
            <w:r w:rsidRPr="009144C4">
              <w:rPr>
                <w:sz w:val="18"/>
                <w:szCs w:val="18"/>
              </w:rPr>
              <w:instrText xml:space="preserve"> FORMTEXT </w:instrText>
            </w:r>
            <w:r w:rsidRPr="009144C4">
              <w:rPr>
                <w:sz w:val="18"/>
                <w:szCs w:val="18"/>
              </w:rPr>
            </w:r>
            <w:r w:rsidRPr="009144C4">
              <w:rPr>
                <w:sz w:val="18"/>
                <w:szCs w:val="18"/>
              </w:rPr>
              <w:fldChar w:fldCharType="separate"/>
            </w:r>
            <w:r w:rsidRPr="009144C4">
              <w:rPr>
                <w:noProof/>
                <w:sz w:val="18"/>
                <w:szCs w:val="18"/>
              </w:rPr>
              <w:t>&lt;gebouwnaam / gebruik&gt;</w:t>
            </w:r>
            <w:r w:rsidRPr="009144C4">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23E37205" w14:textId="5BC50DA6" w:rsidR="000D5129" w:rsidRDefault="000D5129" w:rsidP="000D5129">
            <w:pPr>
              <w:pStyle w:val="Default"/>
              <w:rPr>
                <w:sz w:val="18"/>
                <w:szCs w:val="18"/>
              </w:rPr>
            </w:pPr>
            <w:r w:rsidRPr="00AB0D70">
              <w:rPr>
                <w:sz w:val="18"/>
                <w:szCs w:val="18"/>
              </w:rPr>
              <w:fldChar w:fldCharType="begin">
                <w:ffData>
                  <w:name w:val=""/>
                  <w:enabled/>
                  <w:calcOnExit w:val="0"/>
                  <w:statusText w:type="text" w:val="vul hier uw idee in"/>
                  <w:textInput>
                    <w:default w:val="&lt;000,00&gt;"/>
                  </w:textInput>
                </w:ffData>
              </w:fldChar>
            </w:r>
            <w:r w:rsidRPr="00AB0D70">
              <w:rPr>
                <w:sz w:val="18"/>
                <w:szCs w:val="18"/>
              </w:rPr>
              <w:instrText xml:space="preserve"> FORMTEXT </w:instrText>
            </w:r>
            <w:r w:rsidRPr="00AB0D70">
              <w:rPr>
                <w:sz w:val="18"/>
                <w:szCs w:val="18"/>
              </w:rPr>
            </w:r>
            <w:r w:rsidRPr="00AB0D70">
              <w:rPr>
                <w:sz w:val="18"/>
                <w:szCs w:val="18"/>
              </w:rPr>
              <w:fldChar w:fldCharType="separate"/>
            </w:r>
            <w:r w:rsidRPr="00AB0D70">
              <w:rPr>
                <w:noProof/>
                <w:sz w:val="18"/>
                <w:szCs w:val="18"/>
              </w:rPr>
              <w:t>&lt;000,00&gt;</w:t>
            </w:r>
            <w:r w:rsidRPr="00AB0D70">
              <w:rPr>
                <w:sz w:val="18"/>
                <w:szCs w:val="18"/>
              </w:rPr>
              <w:fldChar w:fldCharType="end"/>
            </w:r>
            <w:r w:rsidRPr="00AB0D70">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6799EFDF" w14:textId="516A51BF" w:rsidR="000D5129" w:rsidRDefault="000D5129" w:rsidP="000D5129">
            <w:pPr>
              <w:pStyle w:val="Default"/>
              <w:rPr>
                <w:sz w:val="18"/>
                <w:szCs w:val="18"/>
              </w:rPr>
            </w:pPr>
            <w:r w:rsidRPr="00C15469">
              <w:rPr>
                <w:sz w:val="18"/>
                <w:szCs w:val="18"/>
              </w:rPr>
              <w:fldChar w:fldCharType="begin">
                <w:ffData>
                  <w:name w:val=""/>
                  <w:enabled/>
                  <w:calcOnExit w:val="0"/>
                  <w:statusText w:type="text" w:val="vul hier uw idee in"/>
                  <w:textInput>
                    <w:default w:val="&lt;jaar&gt;"/>
                  </w:textInput>
                </w:ffData>
              </w:fldChar>
            </w:r>
            <w:r w:rsidRPr="00C15469">
              <w:rPr>
                <w:sz w:val="18"/>
                <w:szCs w:val="18"/>
              </w:rPr>
              <w:instrText xml:space="preserve"> FORMTEXT </w:instrText>
            </w:r>
            <w:r w:rsidRPr="00C15469">
              <w:rPr>
                <w:sz w:val="18"/>
                <w:szCs w:val="18"/>
              </w:rPr>
            </w:r>
            <w:r w:rsidRPr="00C15469">
              <w:rPr>
                <w:sz w:val="18"/>
                <w:szCs w:val="18"/>
              </w:rPr>
              <w:fldChar w:fldCharType="separate"/>
            </w:r>
            <w:r w:rsidRPr="00C15469">
              <w:rPr>
                <w:noProof/>
                <w:sz w:val="18"/>
                <w:szCs w:val="18"/>
              </w:rPr>
              <w:t>&lt;jaar&gt;</w:t>
            </w:r>
            <w:r w:rsidRPr="00C15469">
              <w:rPr>
                <w:sz w:val="18"/>
                <w:szCs w:val="18"/>
              </w:rPr>
              <w:fldChar w:fldCharType="end"/>
            </w:r>
          </w:p>
        </w:tc>
        <w:tc>
          <w:tcPr>
            <w:tcW w:w="1848" w:type="dxa"/>
            <w:tcBorders>
              <w:top w:val="none" w:sz="6" w:space="0" w:color="auto"/>
              <w:left w:val="none" w:sz="6" w:space="0" w:color="auto"/>
              <w:bottom w:val="none" w:sz="6" w:space="0" w:color="auto"/>
            </w:tcBorders>
          </w:tcPr>
          <w:p w14:paraId="179437D9" w14:textId="0226E10C" w:rsidR="000D5129" w:rsidRDefault="000D5129" w:rsidP="000D5129">
            <w:pPr>
              <w:pStyle w:val="Default"/>
              <w:rPr>
                <w:sz w:val="18"/>
                <w:szCs w:val="18"/>
              </w:rPr>
            </w:pPr>
            <w:r w:rsidRPr="00043ADF">
              <w:rPr>
                <w:sz w:val="18"/>
                <w:szCs w:val="18"/>
              </w:rPr>
              <w:fldChar w:fldCharType="begin">
                <w:ffData>
                  <w:name w:val=""/>
                  <w:enabled/>
                  <w:calcOnExit w:val="0"/>
                  <w:statusText w:type="text" w:val="vul hier uw idee in"/>
                  <w:textInput>
                    <w:default w:val="&lt;vervangen / hergebruik 1/2/3  / slopen&gt;"/>
                  </w:textInput>
                </w:ffData>
              </w:fldChar>
            </w:r>
            <w:r w:rsidRPr="00043ADF">
              <w:rPr>
                <w:sz w:val="18"/>
                <w:szCs w:val="18"/>
              </w:rPr>
              <w:instrText xml:space="preserve"> FORMTEXT </w:instrText>
            </w:r>
            <w:r w:rsidRPr="00043ADF">
              <w:rPr>
                <w:sz w:val="18"/>
                <w:szCs w:val="18"/>
              </w:rPr>
            </w:r>
            <w:r w:rsidRPr="00043ADF">
              <w:rPr>
                <w:sz w:val="18"/>
                <w:szCs w:val="18"/>
              </w:rPr>
              <w:fldChar w:fldCharType="separate"/>
            </w:r>
            <w:r w:rsidRPr="00043ADF">
              <w:rPr>
                <w:noProof/>
                <w:sz w:val="18"/>
                <w:szCs w:val="18"/>
              </w:rPr>
              <w:t>&lt;vervangen / hergebruik 1/2/3  / slopen&gt;</w:t>
            </w:r>
            <w:r w:rsidRPr="00043ADF">
              <w:rPr>
                <w:sz w:val="18"/>
                <w:szCs w:val="18"/>
              </w:rPr>
              <w:fldChar w:fldCharType="end"/>
            </w:r>
          </w:p>
        </w:tc>
      </w:tr>
      <w:tr w:rsidR="000D5129" w14:paraId="0697D675" w14:textId="77777777" w:rsidTr="005F7158">
        <w:trPr>
          <w:trHeight w:val="589"/>
        </w:trPr>
        <w:tc>
          <w:tcPr>
            <w:tcW w:w="738" w:type="dxa"/>
            <w:tcBorders>
              <w:top w:val="none" w:sz="6" w:space="0" w:color="auto"/>
              <w:bottom w:val="none" w:sz="6" w:space="0" w:color="auto"/>
              <w:right w:val="none" w:sz="6" w:space="0" w:color="auto"/>
            </w:tcBorders>
          </w:tcPr>
          <w:p w14:paraId="2BCFD85A" w14:textId="2EC40320" w:rsidR="000D5129" w:rsidRDefault="000D5129" w:rsidP="000D5129">
            <w:pPr>
              <w:pStyle w:val="Default"/>
              <w:rPr>
                <w:sz w:val="18"/>
                <w:szCs w:val="18"/>
              </w:rPr>
            </w:pPr>
            <w:r w:rsidRPr="00596851">
              <w:rPr>
                <w:sz w:val="18"/>
                <w:szCs w:val="18"/>
              </w:rPr>
              <w:fldChar w:fldCharType="begin">
                <w:ffData>
                  <w:name w:val=""/>
                  <w:enabled/>
                  <w:calcOnExit w:val="0"/>
                  <w:statusText w:type="text" w:val="vul hier uw idee in"/>
                  <w:textInput>
                    <w:default w:val="&lt;nr&gt;"/>
                  </w:textInput>
                </w:ffData>
              </w:fldChar>
            </w:r>
            <w:r w:rsidRPr="00596851">
              <w:rPr>
                <w:sz w:val="18"/>
                <w:szCs w:val="18"/>
              </w:rPr>
              <w:instrText xml:space="preserve"> FORMTEXT </w:instrText>
            </w:r>
            <w:r w:rsidRPr="00596851">
              <w:rPr>
                <w:sz w:val="18"/>
                <w:szCs w:val="18"/>
              </w:rPr>
            </w:r>
            <w:r w:rsidRPr="00596851">
              <w:rPr>
                <w:sz w:val="18"/>
                <w:szCs w:val="18"/>
              </w:rPr>
              <w:fldChar w:fldCharType="separate"/>
            </w:r>
            <w:r w:rsidRPr="00596851">
              <w:rPr>
                <w:noProof/>
                <w:sz w:val="18"/>
                <w:szCs w:val="18"/>
              </w:rPr>
              <w:t>&lt;nr&gt;</w:t>
            </w:r>
            <w:r w:rsidRPr="00596851">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5FABC970" w14:textId="0CA044BE" w:rsidR="000D5129" w:rsidRDefault="000D5129" w:rsidP="000D5129">
            <w:pPr>
              <w:pStyle w:val="Default"/>
              <w:rPr>
                <w:sz w:val="18"/>
                <w:szCs w:val="18"/>
              </w:rPr>
            </w:pPr>
            <w:r w:rsidRPr="009144C4">
              <w:rPr>
                <w:sz w:val="18"/>
                <w:szCs w:val="18"/>
              </w:rPr>
              <w:fldChar w:fldCharType="begin">
                <w:ffData>
                  <w:name w:val=""/>
                  <w:enabled/>
                  <w:calcOnExit w:val="0"/>
                  <w:statusText w:type="text" w:val="vul hier uw idee in"/>
                  <w:textInput>
                    <w:default w:val="&lt;gebouwnaam / gebruik&gt;"/>
                  </w:textInput>
                </w:ffData>
              </w:fldChar>
            </w:r>
            <w:r w:rsidRPr="009144C4">
              <w:rPr>
                <w:sz w:val="18"/>
                <w:szCs w:val="18"/>
              </w:rPr>
              <w:instrText xml:space="preserve"> FORMTEXT </w:instrText>
            </w:r>
            <w:r w:rsidRPr="009144C4">
              <w:rPr>
                <w:sz w:val="18"/>
                <w:szCs w:val="18"/>
              </w:rPr>
            </w:r>
            <w:r w:rsidRPr="009144C4">
              <w:rPr>
                <w:sz w:val="18"/>
                <w:szCs w:val="18"/>
              </w:rPr>
              <w:fldChar w:fldCharType="separate"/>
            </w:r>
            <w:r w:rsidRPr="009144C4">
              <w:rPr>
                <w:noProof/>
                <w:sz w:val="18"/>
                <w:szCs w:val="18"/>
              </w:rPr>
              <w:t>&lt;gebouwnaam / gebruik&gt;</w:t>
            </w:r>
            <w:r w:rsidRPr="009144C4">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5C5BB83C" w14:textId="4DCFB74F" w:rsidR="000D5129" w:rsidRDefault="000D5129" w:rsidP="000D5129">
            <w:pPr>
              <w:pStyle w:val="Default"/>
              <w:rPr>
                <w:sz w:val="18"/>
                <w:szCs w:val="18"/>
              </w:rPr>
            </w:pPr>
            <w:r w:rsidRPr="00AB0D70">
              <w:rPr>
                <w:sz w:val="18"/>
                <w:szCs w:val="18"/>
              </w:rPr>
              <w:fldChar w:fldCharType="begin">
                <w:ffData>
                  <w:name w:val=""/>
                  <w:enabled/>
                  <w:calcOnExit w:val="0"/>
                  <w:statusText w:type="text" w:val="vul hier uw idee in"/>
                  <w:textInput>
                    <w:default w:val="&lt;000,00&gt;"/>
                  </w:textInput>
                </w:ffData>
              </w:fldChar>
            </w:r>
            <w:r w:rsidRPr="00AB0D70">
              <w:rPr>
                <w:sz w:val="18"/>
                <w:szCs w:val="18"/>
              </w:rPr>
              <w:instrText xml:space="preserve"> FORMTEXT </w:instrText>
            </w:r>
            <w:r w:rsidRPr="00AB0D70">
              <w:rPr>
                <w:sz w:val="18"/>
                <w:szCs w:val="18"/>
              </w:rPr>
            </w:r>
            <w:r w:rsidRPr="00AB0D70">
              <w:rPr>
                <w:sz w:val="18"/>
                <w:szCs w:val="18"/>
              </w:rPr>
              <w:fldChar w:fldCharType="separate"/>
            </w:r>
            <w:r w:rsidRPr="00AB0D70">
              <w:rPr>
                <w:noProof/>
                <w:sz w:val="18"/>
                <w:szCs w:val="18"/>
              </w:rPr>
              <w:t>&lt;000,00&gt;</w:t>
            </w:r>
            <w:r w:rsidRPr="00AB0D70">
              <w:rPr>
                <w:sz w:val="18"/>
                <w:szCs w:val="18"/>
              </w:rPr>
              <w:fldChar w:fldCharType="end"/>
            </w:r>
            <w:r w:rsidRPr="00AB0D70">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45B7BAE0" w14:textId="7B5A459E" w:rsidR="000D5129" w:rsidRDefault="000D5129" w:rsidP="000D5129">
            <w:pPr>
              <w:pStyle w:val="Default"/>
              <w:rPr>
                <w:sz w:val="18"/>
                <w:szCs w:val="18"/>
              </w:rPr>
            </w:pPr>
            <w:r w:rsidRPr="00C15469">
              <w:rPr>
                <w:sz w:val="18"/>
                <w:szCs w:val="18"/>
              </w:rPr>
              <w:fldChar w:fldCharType="begin">
                <w:ffData>
                  <w:name w:val=""/>
                  <w:enabled/>
                  <w:calcOnExit w:val="0"/>
                  <w:statusText w:type="text" w:val="vul hier uw idee in"/>
                  <w:textInput>
                    <w:default w:val="&lt;jaar&gt;"/>
                  </w:textInput>
                </w:ffData>
              </w:fldChar>
            </w:r>
            <w:r w:rsidRPr="00C15469">
              <w:rPr>
                <w:sz w:val="18"/>
                <w:szCs w:val="18"/>
              </w:rPr>
              <w:instrText xml:space="preserve"> FORMTEXT </w:instrText>
            </w:r>
            <w:r w:rsidRPr="00C15469">
              <w:rPr>
                <w:sz w:val="18"/>
                <w:szCs w:val="18"/>
              </w:rPr>
            </w:r>
            <w:r w:rsidRPr="00C15469">
              <w:rPr>
                <w:sz w:val="18"/>
                <w:szCs w:val="18"/>
              </w:rPr>
              <w:fldChar w:fldCharType="separate"/>
            </w:r>
            <w:r w:rsidRPr="00C15469">
              <w:rPr>
                <w:noProof/>
                <w:sz w:val="18"/>
                <w:szCs w:val="18"/>
              </w:rPr>
              <w:t>&lt;jaar&gt;</w:t>
            </w:r>
            <w:r w:rsidRPr="00C15469">
              <w:rPr>
                <w:sz w:val="18"/>
                <w:szCs w:val="18"/>
              </w:rPr>
              <w:fldChar w:fldCharType="end"/>
            </w:r>
          </w:p>
        </w:tc>
        <w:tc>
          <w:tcPr>
            <w:tcW w:w="1848" w:type="dxa"/>
            <w:tcBorders>
              <w:top w:val="none" w:sz="6" w:space="0" w:color="auto"/>
              <w:left w:val="none" w:sz="6" w:space="0" w:color="auto"/>
              <w:bottom w:val="none" w:sz="6" w:space="0" w:color="auto"/>
            </w:tcBorders>
          </w:tcPr>
          <w:p w14:paraId="3488FE7D" w14:textId="5750ED8C" w:rsidR="000D5129" w:rsidRDefault="000D5129" w:rsidP="000D5129">
            <w:pPr>
              <w:pStyle w:val="Default"/>
              <w:rPr>
                <w:sz w:val="18"/>
                <w:szCs w:val="18"/>
              </w:rPr>
            </w:pPr>
            <w:r w:rsidRPr="00043ADF">
              <w:rPr>
                <w:sz w:val="18"/>
                <w:szCs w:val="18"/>
              </w:rPr>
              <w:fldChar w:fldCharType="begin">
                <w:ffData>
                  <w:name w:val=""/>
                  <w:enabled/>
                  <w:calcOnExit w:val="0"/>
                  <w:statusText w:type="text" w:val="vul hier uw idee in"/>
                  <w:textInput>
                    <w:default w:val="&lt;vervangen / hergebruik 1/2/3  / slopen&gt;"/>
                  </w:textInput>
                </w:ffData>
              </w:fldChar>
            </w:r>
            <w:r w:rsidRPr="00043ADF">
              <w:rPr>
                <w:sz w:val="18"/>
                <w:szCs w:val="18"/>
              </w:rPr>
              <w:instrText xml:space="preserve"> FORMTEXT </w:instrText>
            </w:r>
            <w:r w:rsidRPr="00043ADF">
              <w:rPr>
                <w:sz w:val="18"/>
                <w:szCs w:val="18"/>
              </w:rPr>
            </w:r>
            <w:r w:rsidRPr="00043ADF">
              <w:rPr>
                <w:sz w:val="18"/>
                <w:szCs w:val="18"/>
              </w:rPr>
              <w:fldChar w:fldCharType="separate"/>
            </w:r>
            <w:r w:rsidRPr="00043ADF">
              <w:rPr>
                <w:noProof/>
                <w:sz w:val="18"/>
                <w:szCs w:val="18"/>
              </w:rPr>
              <w:t>&lt;vervangen / hergebruik 1/2/3  / slopen&gt;</w:t>
            </w:r>
            <w:r w:rsidRPr="00043ADF">
              <w:rPr>
                <w:sz w:val="18"/>
                <w:szCs w:val="18"/>
              </w:rPr>
              <w:fldChar w:fldCharType="end"/>
            </w:r>
          </w:p>
        </w:tc>
      </w:tr>
      <w:tr w:rsidR="000D5129" w14:paraId="55DE478E" w14:textId="77777777" w:rsidTr="005F7158">
        <w:trPr>
          <w:trHeight w:val="585"/>
        </w:trPr>
        <w:tc>
          <w:tcPr>
            <w:tcW w:w="738" w:type="dxa"/>
            <w:tcBorders>
              <w:top w:val="none" w:sz="6" w:space="0" w:color="auto"/>
              <w:bottom w:val="none" w:sz="6" w:space="0" w:color="auto"/>
              <w:right w:val="none" w:sz="6" w:space="0" w:color="auto"/>
            </w:tcBorders>
          </w:tcPr>
          <w:p w14:paraId="0A0B0034" w14:textId="389C047E" w:rsidR="000D5129" w:rsidRDefault="000D5129" w:rsidP="000D5129">
            <w:pPr>
              <w:pStyle w:val="Default"/>
              <w:rPr>
                <w:sz w:val="18"/>
                <w:szCs w:val="18"/>
              </w:rPr>
            </w:pPr>
            <w:r w:rsidRPr="00596851">
              <w:rPr>
                <w:sz w:val="18"/>
                <w:szCs w:val="18"/>
              </w:rPr>
              <w:fldChar w:fldCharType="begin">
                <w:ffData>
                  <w:name w:val=""/>
                  <w:enabled/>
                  <w:calcOnExit w:val="0"/>
                  <w:statusText w:type="text" w:val="vul hier uw idee in"/>
                  <w:textInput>
                    <w:default w:val="&lt;nr&gt;"/>
                  </w:textInput>
                </w:ffData>
              </w:fldChar>
            </w:r>
            <w:r w:rsidRPr="00596851">
              <w:rPr>
                <w:sz w:val="18"/>
                <w:szCs w:val="18"/>
              </w:rPr>
              <w:instrText xml:space="preserve"> FORMTEXT </w:instrText>
            </w:r>
            <w:r w:rsidRPr="00596851">
              <w:rPr>
                <w:sz w:val="18"/>
                <w:szCs w:val="18"/>
              </w:rPr>
            </w:r>
            <w:r w:rsidRPr="00596851">
              <w:rPr>
                <w:sz w:val="18"/>
                <w:szCs w:val="18"/>
              </w:rPr>
              <w:fldChar w:fldCharType="separate"/>
            </w:r>
            <w:r w:rsidRPr="00596851">
              <w:rPr>
                <w:noProof/>
                <w:sz w:val="18"/>
                <w:szCs w:val="18"/>
              </w:rPr>
              <w:t>&lt;nr&gt;</w:t>
            </w:r>
            <w:r w:rsidRPr="00596851">
              <w:rPr>
                <w:sz w:val="18"/>
                <w:szCs w:val="18"/>
              </w:rPr>
              <w:fldChar w:fldCharType="end"/>
            </w:r>
          </w:p>
        </w:tc>
        <w:tc>
          <w:tcPr>
            <w:tcW w:w="2879" w:type="dxa"/>
            <w:tcBorders>
              <w:top w:val="none" w:sz="6" w:space="0" w:color="auto"/>
              <w:left w:val="none" w:sz="6" w:space="0" w:color="auto"/>
              <w:bottom w:val="none" w:sz="6" w:space="0" w:color="auto"/>
              <w:right w:val="none" w:sz="6" w:space="0" w:color="auto"/>
            </w:tcBorders>
          </w:tcPr>
          <w:p w14:paraId="6313791F" w14:textId="0DDFDD97" w:rsidR="000D5129" w:rsidRDefault="000D5129" w:rsidP="000D5129">
            <w:pPr>
              <w:pStyle w:val="Default"/>
              <w:rPr>
                <w:sz w:val="18"/>
                <w:szCs w:val="18"/>
              </w:rPr>
            </w:pPr>
            <w:r w:rsidRPr="009144C4">
              <w:rPr>
                <w:sz w:val="18"/>
                <w:szCs w:val="18"/>
              </w:rPr>
              <w:fldChar w:fldCharType="begin">
                <w:ffData>
                  <w:name w:val=""/>
                  <w:enabled/>
                  <w:calcOnExit w:val="0"/>
                  <w:statusText w:type="text" w:val="vul hier uw idee in"/>
                  <w:textInput>
                    <w:default w:val="&lt;gebouwnaam / gebruik&gt;"/>
                  </w:textInput>
                </w:ffData>
              </w:fldChar>
            </w:r>
            <w:r w:rsidRPr="009144C4">
              <w:rPr>
                <w:sz w:val="18"/>
                <w:szCs w:val="18"/>
              </w:rPr>
              <w:instrText xml:space="preserve"> FORMTEXT </w:instrText>
            </w:r>
            <w:r w:rsidRPr="009144C4">
              <w:rPr>
                <w:sz w:val="18"/>
                <w:szCs w:val="18"/>
              </w:rPr>
            </w:r>
            <w:r w:rsidRPr="009144C4">
              <w:rPr>
                <w:sz w:val="18"/>
                <w:szCs w:val="18"/>
              </w:rPr>
              <w:fldChar w:fldCharType="separate"/>
            </w:r>
            <w:r w:rsidRPr="009144C4">
              <w:rPr>
                <w:noProof/>
                <w:sz w:val="18"/>
                <w:szCs w:val="18"/>
              </w:rPr>
              <w:t>&lt;gebouwnaam / gebruik&gt;</w:t>
            </w:r>
            <w:r w:rsidRPr="009144C4">
              <w:rPr>
                <w:sz w:val="18"/>
                <w:szCs w:val="18"/>
              </w:rPr>
              <w:fldChar w:fldCharType="end"/>
            </w:r>
          </w:p>
        </w:tc>
        <w:tc>
          <w:tcPr>
            <w:tcW w:w="1515" w:type="dxa"/>
            <w:tcBorders>
              <w:top w:val="none" w:sz="6" w:space="0" w:color="auto"/>
              <w:left w:val="none" w:sz="6" w:space="0" w:color="auto"/>
              <w:bottom w:val="none" w:sz="6" w:space="0" w:color="auto"/>
              <w:right w:val="none" w:sz="6" w:space="0" w:color="auto"/>
            </w:tcBorders>
          </w:tcPr>
          <w:p w14:paraId="7D1A76DF" w14:textId="1A736766" w:rsidR="000D5129" w:rsidRDefault="000D5129" w:rsidP="000D5129">
            <w:pPr>
              <w:pStyle w:val="Default"/>
              <w:rPr>
                <w:sz w:val="18"/>
                <w:szCs w:val="18"/>
              </w:rPr>
            </w:pPr>
            <w:r w:rsidRPr="00AB0D70">
              <w:rPr>
                <w:sz w:val="18"/>
                <w:szCs w:val="18"/>
              </w:rPr>
              <w:fldChar w:fldCharType="begin">
                <w:ffData>
                  <w:name w:val=""/>
                  <w:enabled/>
                  <w:calcOnExit w:val="0"/>
                  <w:statusText w:type="text" w:val="vul hier uw idee in"/>
                  <w:textInput>
                    <w:default w:val="&lt;000,00&gt;"/>
                  </w:textInput>
                </w:ffData>
              </w:fldChar>
            </w:r>
            <w:r w:rsidRPr="00AB0D70">
              <w:rPr>
                <w:sz w:val="18"/>
                <w:szCs w:val="18"/>
              </w:rPr>
              <w:instrText xml:space="preserve"> FORMTEXT </w:instrText>
            </w:r>
            <w:r w:rsidRPr="00AB0D70">
              <w:rPr>
                <w:sz w:val="18"/>
                <w:szCs w:val="18"/>
              </w:rPr>
            </w:r>
            <w:r w:rsidRPr="00AB0D70">
              <w:rPr>
                <w:sz w:val="18"/>
                <w:szCs w:val="18"/>
              </w:rPr>
              <w:fldChar w:fldCharType="separate"/>
            </w:r>
            <w:r w:rsidRPr="00AB0D70">
              <w:rPr>
                <w:noProof/>
                <w:sz w:val="18"/>
                <w:szCs w:val="18"/>
              </w:rPr>
              <w:t>&lt;000,00&gt;</w:t>
            </w:r>
            <w:r w:rsidRPr="00AB0D70">
              <w:rPr>
                <w:sz w:val="18"/>
                <w:szCs w:val="18"/>
              </w:rPr>
              <w:fldChar w:fldCharType="end"/>
            </w:r>
            <w:r w:rsidRPr="00AB0D70">
              <w:rPr>
                <w:sz w:val="18"/>
                <w:szCs w:val="18"/>
              </w:rPr>
              <w:t>m2</w:t>
            </w:r>
          </w:p>
        </w:tc>
        <w:tc>
          <w:tcPr>
            <w:tcW w:w="1360" w:type="dxa"/>
            <w:tcBorders>
              <w:top w:val="none" w:sz="6" w:space="0" w:color="auto"/>
              <w:left w:val="none" w:sz="6" w:space="0" w:color="auto"/>
              <w:bottom w:val="none" w:sz="6" w:space="0" w:color="auto"/>
              <w:right w:val="none" w:sz="6" w:space="0" w:color="auto"/>
            </w:tcBorders>
          </w:tcPr>
          <w:p w14:paraId="7B4F3654" w14:textId="6185FC3E" w:rsidR="000D5129" w:rsidRDefault="000D5129" w:rsidP="000D5129">
            <w:pPr>
              <w:pStyle w:val="Default"/>
              <w:rPr>
                <w:sz w:val="18"/>
                <w:szCs w:val="18"/>
              </w:rPr>
            </w:pPr>
            <w:r w:rsidRPr="00C15469">
              <w:rPr>
                <w:sz w:val="18"/>
                <w:szCs w:val="18"/>
              </w:rPr>
              <w:fldChar w:fldCharType="begin">
                <w:ffData>
                  <w:name w:val=""/>
                  <w:enabled/>
                  <w:calcOnExit w:val="0"/>
                  <w:statusText w:type="text" w:val="vul hier uw idee in"/>
                  <w:textInput>
                    <w:default w:val="&lt;jaar&gt;"/>
                  </w:textInput>
                </w:ffData>
              </w:fldChar>
            </w:r>
            <w:r w:rsidRPr="00C15469">
              <w:rPr>
                <w:sz w:val="18"/>
                <w:szCs w:val="18"/>
              </w:rPr>
              <w:instrText xml:space="preserve"> FORMTEXT </w:instrText>
            </w:r>
            <w:r w:rsidRPr="00C15469">
              <w:rPr>
                <w:sz w:val="18"/>
                <w:szCs w:val="18"/>
              </w:rPr>
            </w:r>
            <w:r w:rsidRPr="00C15469">
              <w:rPr>
                <w:sz w:val="18"/>
                <w:szCs w:val="18"/>
              </w:rPr>
              <w:fldChar w:fldCharType="separate"/>
            </w:r>
            <w:r w:rsidRPr="00C15469">
              <w:rPr>
                <w:noProof/>
                <w:sz w:val="18"/>
                <w:szCs w:val="18"/>
              </w:rPr>
              <w:t>&lt;jaar&gt;</w:t>
            </w:r>
            <w:r w:rsidRPr="00C15469">
              <w:rPr>
                <w:sz w:val="18"/>
                <w:szCs w:val="18"/>
              </w:rPr>
              <w:fldChar w:fldCharType="end"/>
            </w:r>
          </w:p>
        </w:tc>
        <w:tc>
          <w:tcPr>
            <w:tcW w:w="1848" w:type="dxa"/>
            <w:tcBorders>
              <w:top w:val="none" w:sz="6" w:space="0" w:color="auto"/>
              <w:left w:val="none" w:sz="6" w:space="0" w:color="auto"/>
              <w:bottom w:val="none" w:sz="6" w:space="0" w:color="auto"/>
            </w:tcBorders>
          </w:tcPr>
          <w:p w14:paraId="28E43552" w14:textId="252D43F8" w:rsidR="000D5129" w:rsidRDefault="000D5129" w:rsidP="000D5129">
            <w:pPr>
              <w:pStyle w:val="Default"/>
              <w:rPr>
                <w:sz w:val="18"/>
                <w:szCs w:val="18"/>
              </w:rPr>
            </w:pPr>
            <w:r w:rsidRPr="00A00A2A">
              <w:rPr>
                <w:sz w:val="18"/>
                <w:szCs w:val="18"/>
              </w:rPr>
              <w:fldChar w:fldCharType="begin">
                <w:ffData>
                  <w:name w:val=""/>
                  <w:enabled/>
                  <w:calcOnExit w:val="0"/>
                  <w:statusText w:type="text" w:val="vul hier uw idee in"/>
                  <w:textInput>
                    <w:default w:val="&lt;vervangen / hergebruik 1/2/3  / slopen&gt;"/>
                  </w:textInput>
                </w:ffData>
              </w:fldChar>
            </w:r>
            <w:r w:rsidRPr="00A00A2A">
              <w:rPr>
                <w:sz w:val="18"/>
                <w:szCs w:val="18"/>
              </w:rPr>
              <w:instrText xml:space="preserve"> FORMTEXT </w:instrText>
            </w:r>
            <w:r w:rsidRPr="00A00A2A">
              <w:rPr>
                <w:sz w:val="18"/>
                <w:szCs w:val="18"/>
              </w:rPr>
            </w:r>
            <w:r w:rsidRPr="00A00A2A">
              <w:rPr>
                <w:sz w:val="18"/>
                <w:szCs w:val="18"/>
              </w:rPr>
              <w:fldChar w:fldCharType="separate"/>
            </w:r>
            <w:r w:rsidRPr="00A00A2A">
              <w:rPr>
                <w:noProof/>
                <w:sz w:val="18"/>
                <w:szCs w:val="18"/>
              </w:rPr>
              <w:t>&lt;vervangen / hergebruik 1/2/3  / slopen&gt;</w:t>
            </w:r>
            <w:r w:rsidRPr="00A00A2A">
              <w:rPr>
                <w:sz w:val="18"/>
                <w:szCs w:val="18"/>
              </w:rPr>
              <w:fldChar w:fldCharType="end"/>
            </w:r>
          </w:p>
        </w:tc>
      </w:tr>
    </w:tbl>
    <w:p w14:paraId="565988F4" w14:textId="77777777" w:rsidR="00E361A0" w:rsidRPr="00E361A0" w:rsidRDefault="00E361A0" w:rsidP="00E361A0">
      <w:pPr>
        <w:rPr>
          <w:i/>
        </w:rPr>
      </w:pPr>
    </w:p>
    <w:p w14:paraId="3D610E3B" w14:textId="77777777" w:rsidR="00362738" w:rsidRDefault="00362738">
      <w:pPr>
        <w:spacing w:line="240" w:lineRule="auto"/>
        <w:rPr>
          <w:color w:val="EE6900"/>
        </w:rPr>
      </w:pPr>
      <w:r>
        <w:rPr>
          <w:color w:val="EE6900"/>
        </w:rPr>
        <w:br w:type="page"/>
      </w:r>
    </w:p>
    <w:p w14:paraId="4F6BC5D9" w14:textId="66DC0858" w:rsidR="00362738" w:rsidRPr="00D20F51" w:rsidRDefault="000D5129" w:rsidP="00362738">
      <w:pPr>
        <w:pStyle w:val="Kop1"/>
        <w:numPr>
          <w:ilvl w:val="0"/>
          <w:numId w:val="0"/>
        </w:numPr>
        <w:rPr>
          <w:color w:val="F79646" w:themeColor="accent6"/>
        </w:rPr>
      </w:pPr>
      <w:bookmarkStart w:id="28" w:name="_Toc135833402"/>
      <w:r>
        <w:rPr>
          <w:color w:val="F79646" w:themeColor="accent6"/>
        </w:rPr>
        <w:lastRenderedPageBreak/>
        <w:t xml:space="preserve">Gebouw </w:t>
      </w:r>
      <w:r>
        <w:rPr>
          <w:sz w:val="18"/>
          <w:szCs w:val="18"/>
        </w:rPr>
        <w:fldChar w:fldCharType="begin">
          <w:ffData>
            <w:name w:val=""/>
            <w:enabled/>
            <w:calcOnExit w:val="0"/>
            <w:statusText w:type="text" w:val="vul hier uw idee in"/>
            <w:textInput>
              <w:default w:val="&lt;nr&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&lt;nr&gt;</w:t>
      </w:r>
      <w:bookmarkEnd w:id="28"/>
      <w:r>
        <w:rPr>
          <w:sz w:val="18"/>
          <w:szCs w:val="18"/>
        </w:rPr>
        <w:fldChar w:fldCharType="end"/>
      </w:r>
    </w:p>
    <w:p w14:paraId="0EDC3635" w14:textId="3CF44685" w:rsidR="00DD0BDB" w:rsidRDefault="00DD0BDB" w:rsidP="00DD0BDB"/>
    <w:p w14:paraId="05D01A81" w14:textId="4AFF097E" w:rsidR="004C7C15" w:rsidRDefault="004C7C15" w:rsidP="00DD0BDB">
      <w:r>
        <w:rPr>
          <w:noProof/>
        </w:rPr>
        <mc:AlternateContent>
          <mc:Choice Requires="wps">
            <w:drawing>
              <wp:anchor distT="0" distB="0" distL="114300" distR="114300" simplePos="0" relativeHeight="251659264" behindDoc="0" locked="0" layoutInCell="1" allowOverlap="1" wp14:anchorId="43D28430" wp14:editId="266EEAD2">
                <wp:simplePos x="0" y="0"/>
                <wp:positionH relativeFrom="margin">
                  <wp:align>left</wp:align>
                </wp:positionH>
                <wp:positionV relativeFrom="paragraph">
                  <wp:posOffset>19685</wp:posOffset>
                </wp:positionV>
                <wp:extent cx="2324100" cy="2324100"/>
                <wp:effectExtent l="0" t="0" r="19050" b="19050"/>
                <wp:wrapTopAndBottom/>
                <wp:docPr id="1" name="Tekstvak 1"/>
                <wp:cNvGraphicFramePr/>
                <a:graphic xmlns:a="http://schemas.openxmlformats.org/drawingml/2006/main">
                  <a:graphicData uri="http://schemas.microsoft.com/office/word/2010/wordprocessingShape">
                    <wps:wsp>
                      <wps:cNvSpPr txBox="1"/>
                      <wps:spPr>
                        <a:xfrm>
                          <a:off x="0" y="0"/>
                          <a:ext cx="2324100" cy="2324100"/>
                        </a:xfrm>
                        <a:prstGeom prst="rect">
                          <a:avLst/>
                        </a:prstGeom>
                        <a:solidFill>
                          <a:schemeClr val="lt1"/>
                        </a:solidFill>
                        <a:ln w="6350">
                          <a:solidFill>
                            <a:prstClr val="black"/>
                          </a:solidFill>
                        </a:ln>
                      </wps:spPr>
                      <wps:txbx>
                        <w:txbxContent>
                          <w:p w14:paraId="2E28D7EA" w14:textId="6E881449" w:rsidR="000D5129" w:rsidRDefault="000D5129" w:rsidP="000D5129">
                            <w:pPr>
                              <w:jc w:val="center"/>
                            </w:pPr>
                            <w:r>
                              <w:t>foto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3D28430" id="_x0000_t202" coordsize="21600,21600" o:spt="202" path="m,l,21600r21600,l21600,xe">
                <v:stroke joinstyle="miter"/>
                <v:path gradientshapeok="t" o:connecttype="rect"/>
              </v:shapetype>
              <v:shape id="Tekstvak 1" o:spid="_x0000_s1026" type="#_x0000_t202" style="position:absolute;margin-left:0;margin-top:1.55pt;width:183pt;height:183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" fillcolor="white [3201]" strokeweight=".5pt">
                <v:textbox>
                  <w:txbxContent>
                    <w:p w14:paraId="2E28D7EA" w14:textId="6E881449" w:rsidR="000D5129" w:rsidRDefault="000D5129" w:rsidP="000D5129">
                      <w:pPr>
                        <w:jc w:val="center"/>
                      </w:pPr>
                      <w:r>
                        <w:t>foto</w:t>
                      </w:r>
                    </w:p>
                  </w:txbxContent>
                </v:textbox>
                <w10:wrap type="topAndBottom" anchorx="margin"/>
              </v:shape>
            </w:pict>
          </mc:Fallback>
        </mc:AlternateConten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4444"/>
      </w:tblGrid>
      <w:tr w:rsidR="004C7C15" w14:paraId="3CDE8E05" w14:textId="77777777" w:rsidTr="0095682C">
        <w:tc>
          <w:tcPr>
            <w:tcW w:w="3256" w:type="dxa"/>
          </w:tcPr>
          <w:p w14:paraId="28E004F2" w14:textId="2F2DB14F" w:rsidR="004C7C15" w:rsidRDefault="0095682C" w:rsidP="00DD0BDB">
            <w:r>
              <w:t>B</w:t>
            </w:r>
            <w:r w:rsidR="004C7C15">
              <w:t>ouwjaar</w:t>
            </w:r>
          </w:p>
        </w:tc>
        <w:tc>
          <w:tcPr>
            <w:tcW w:w="4444" w:type="dxa"/>
          </w:tcPr>
          <w:p w14:paraId="352A8FE2" w14:textId="6E19FE5F" w:rsidR="004C7C15" w:rsidRDefault="0095682C" w:rsidP="00DD0BDB">
            <w:r>
              <w:rPr>
                <w:szCs w:val="18"/>
              </w:rPr>
              <w:fldChar w:fldCharType="begin">
                <w:ffData>
                  <w:name w:val=""/>
                  <w:enabled/>
                  <w:calcOnExit w:val="0"/>
                  <w:statusText w:type="text" w:val="vul hier uw idee in"/>
                  <w:textInput>
                    <w:default w:val="&lt;jaar&gt;"/>
                  </w:textInput>
                </w:ffData>
              </w:fldChar>
            </w:r>
            <w:r>
              <w:rPr>
                <w:szCs w:val="18"/>
              </w:rPr>
              <w:instrText xml:space="preserve"> FORMTEXT </w:instrText>
            </w:r>
            <w:r>
              <w:rPr>
                <w:szCs w:val="18"/>
              </w:rPr>
            </w:r>
            <w:r>
              <w:rPr>
                <w:szCs w:val="18"/>
              </w:rPr>
              <w:fldChar w:fldCharType="separate"/>
            </w:r>
            <w:r>
              <w:rPr>
                <w:noProof/>
                <w:szCs w:val="18"/>
              </w:rPr>
              <w:t>&lt;jaar&gt;</w:t>
            </w:r>
            <w:r>
              <w:rPr>
                <w:szCs w:val="18"/>
              </w:rPr>
              <w:fldChar w:fldCharType="end"/>
            </w:r>
          </w:p>
        </w:tc>
      </w:tr>
      <w:tr w:rsidR="004C7C15" w14:paraId="33A4EC0A" w14:textId="77777777" w:rsidTr="0095682C">
        <w:tc>
          <w:tcPr>
            <w:tcW w:w="3256" w:type="dxa"/>
          </w:tcPr>
          <w:p w14:paraId="40FB2325" w14:textId="4DACFCA9" w:rsidR="004C7C15" w:rsidRDefault="004C7C15" w:rsidP="00DD0BDB">
            <w:r>
              <w:t>Bruto vloeroppervlak</w:t>
            </w:r>
          </w:p>
        </w:tc>
        <w:tc>
          <w:tcPr>
            <w:tcW w:w="4444" w:type="dxa"/>
          </w:tcPr>
          <w:p w14:paraId="7D80074C" w14:textId="42559174" w:rsidR="004C7C15" w:rsidRDefault="0095682C" w:rsidP="00DD0BDB">
            <w:r>
              <w:rPr>
                <w:szCs w:val="18"/>
              </w:rPr>
              <w:fldChar w:fldCharType="begin">
                <w:ffData>
                  <w:name w:val=""/>
                  <w:enabled/>
                  <w:calcOnExit w:val="0"/>
                  <w:statusText w:type="text" w:val="vul hier uw idee in"/>
                  <w:textInput>
                    <w:default w:val="&lt;000,00&gt;"/>
                  </w:textInput>
                </w:ffData>
              </w:fldChar>
            </w:r>
            <w:r>
              <w:rPr>
                <w:szCs w:val="18"/>
              </w:rPr>
              <w:instrText xml:space="preserve"> FORMTEXT </w:instrText>
            </w:r>
            <w:r>
              <w:rPr>
                <w:szCs w:val="18"/>
              </w:rPr>
            </w:r>
            <w:r>
              <w:rPr>
                <w:szCs w:val="18"/>
              </w:rPr>
              <w:fldChar w:fldCharType="separate"/>
            </w:r>
            <w:r>
              <w:rPr>
                <w:noProof/>
                <w:szCs w:val="18"/>
              </w:rPr>
              <w:t>&lt;000,00&gt;</w:t>
            </w:r>
            <w:r>
              <w:rPr>
                <w:szCs w:val="18"/>
              </w:rPr>
              <w:fldChar w:fldCharType="end"/>
            </w:r>
            <w:r>
              <w:rPr>
                <w:szCs w:val="18"/>
              </w:rPr>
              <w:t>m2</w:t>
            </w:r>
          </w:p>
        </w:tc>
      </w:tr>
      <w:tr w:rsidR="004C7C15" w14:paraId="2AEDA1F1" w14:textId="77777777" w:rsidTr="0095682C">
        <w:tc>
          <w:tcPr>
            <w:tcW w:w="3256" w:type="dxa"/>
          </w:tcPr>
          <w:p w14:paraId="5900182B" w14:textId="34E1425E" w:rsidR="004C7C15" w:rsidRDefault="004C7C15" w:rsidP="00DD0BDB">
            <w:r>
              <w:t>Huidige functie</w:t>
            </w:r>
          </w:p>
        </w:tc>
        <w:tc>
          <w:tcPr>
            <w:tcW w:w="4444" w:type="dxa"/>
          </w:tcPr>
          <w:p w14:paraId="73AC0FF8" w14:textId="4808AAB0" w:rsidR="004C7C15" w:rsidRDefault="0095682C" w:rsidP="00DD0BDB">
            <w:r>
              <w:rPr>
                <w:szCs w:val="18"/>
              </w:rPr>
              <w:fldChar w:fldCharType="begin">
                <w:ffData>
                  <w:name w:val=""/>
                  <w:enabled/>
                  <w:calcOnExit w:val="0"/>
                  <w:statusText w:type="text" w:val="vul hier uw idee in"/>
                  <w:textInput>
                    <w:default w:val="&lt;gebouwnaam -/ functie&gt;"/>
                  </w:textInput>
                </w:ffData>
              </w:fldChar>
            </w:r>
            <w:r>
              <w:rPr>
                <w:szCs w:val="18"/>
              </w:rPr>
              <w:instrText xml:space="preserve"> FORMTEXT </w:instrText>
            </w:r>
            <w:r>
              <w:rPr>
                <w:szCs w:val="18"/>
              </w:rPr>
            </w:r>
            <w:r>
              <w:rPr>
                <w:szCs w:val="18"/>
              </w:rPr>
              <w:fldChar w:fldCharType="separate"/>
            </w:r>
            <w:r>
              <w:rPr>
                <w:noProof/>
                <w:szCs w:val="18"/>
              </w:rPr>
              <w:t>&lt;gebouwnaam -/ functie&gt;</w:t>
            </w:r>
            <w:r>
              <w:rPr>
                <w:szCs w:val="18"/>
              </w:rPr>
              <w:fldChar w:fldCharType="end"/>
            </w:r>
          </w:p>
        </w:tc>
      </w:tr>
      <w:tr w:rsidR="004C7C15" w14:paraId="401A848C" w14:textId="77777777" w:rsidTr="0095682C">
        <w:tc>
          <w:tcPr>
            <w:tcW w:w="3256" w:type="dxa"/>
          </w:tcPr>
          <w:p w14:paraId="796A7656" w14:textId="74E025F3" w:rsidR="004C7C15" w:rsidRDefault="004C7C15" w:rsidP="00DD0BDB">
            <w:r>
              <w:t>Ligt in toekomstig functiegebied</w:t>
            </w:r>
          </w:p>
        </w:tc>
        <w:tc>
          <w:tcPr>
            <w:tcW w:w="4444" w:type="dxa"/>
          </w:tcPr>
          <w:p w14:paraId="044AAEA4" w14:textId="3F452E59" w:rsidR="004C7C15" w:rsidRDefault="0095682C" w:rsidP="00DD0BDB">
            <w:r>
              <w:rPr>
                <w:szCs w:val="18"/>
              </w:rPr>
              <w:fldChar w:fldCharType="begin">
                <w:ffData>
                  <w:name w:val=""/>
                  <w:enabled/>
                  <w:calcOnExit w:val="0"/>
                  <w:statusText w:type="text" w:val="vul hier uw idee in"/>
                  <w:textInput>
                    <w:default w:val="&lt;toekomstig functiegebied&gt;"/>
                  </w:textInput>
                </w:ffData>
              </w:fldChar>
            </w:r>
            <w:r>
              <w:rPr>
                <w:szCs w:val="18"/>
              </w:rPr>
              <w:instrText xml:space="preserve"> FORMTEXT </w:instrText>
            </w:r>
            <w:r>
              <w:rPr>
                <w:szCs w:val="18"/>
              </w:rPr>
            </w:r>
            <w:r>
              <w:rPr>
                <w:szCs w:val="18"/>
              </w:rPr>
              <w:fldChar w:fldCharType="separate"/>
            </w:r>
            <w:r>
              <w:rPr>
                <w:noProof/>
                <w:szCs w:val="18"/>
              </w:rPr>
              <w:t>&lt;toekomstig functiegebied&gt;</w:t>
            </w:r>
            <w:r>
              <w:rPr>
                <w:szCs w:val="18"/>
              </w:rPr>
              <w:fldChar w:fldCharType="end"/>
            </w:r>
          </w:p>
        </w:tc>
      </w:tr>
    </w:tbl>
    <w:p w14:paraId="51C23EEC" w14:textId="77777777" w:rsidR="004C7C15" w:rsidRDefault="004C7C15" w:rsidP="00DD0BDB"/>
    <w:tbl>
      <w:tblPr>
        <w:tblStyle w:val="Tabelraster"/>
        <w:tblW w:w="0" w:type="auto"/>
        <w:tblLook w:val="04A0" w:firstRow="1" w:lastRow="0" w:firstColumn="1" w:lastColumn="0" w:noHBand="0" w:noVBand="1"/>
      </w:tblPr>
      <w:tblGrid>
        <w:gridCol w:w="3256"/>
        <w:gridCol w:w="4444"/>
      </w:tblGrid>
      <w:tr w:rsidR="004C7C15" w14:paraId="52A92000" w14:textId="77777777" w:rsidTr="004C7C15">
        <w:tc>
          <w:tcPr>
            <w:tcW w:w="3256" w:type="dxa"/>
          </w:tcPr>
          <w:p w14:paraId="71859CA9" w14:textId="348D5CDA" w:rsidR="004C7C15" w:rsidRDefault="004C7C15" w:rsidP="00DD0BDB">
            <w:r>
              <w:t>Functionele</w:t>
            </w:r>
            <w:r w:rsidR="0095682C">
              <w:t xml:space="preserve"> </w:t>
            </w:r>
            <w:r>
              <w:t>kwaliteit</w:t>
            </w:r>
          </w:p>
        </w:tc>
        <w:tc>
          <w:tcPr>
            <w:tcW w:w="4444" w:type="dxa"/>
          </w:tcPr>
          <w:p w14:paraId="2DD800F2" w14:textId="77909AE1" w:rsidR="004C7C15" w:rsidRDefault="0095682C" w:rsidP="00DD0BDB">
            <w:r>
              <w:rPr>
                <w:szCs w:val="18"/>
              </w:rPr>
              <w:fldChar w:fldCharType="begin">
                <w:ffData>
                  <w:name w:val=""/>
                  <w:enabled/>
                  <w:calcOnExit w:val="0"/>
                  <w:statusText w:type="text" w:val="vul hier uw idee in"/>
                  <w:textInput>
                    <w:default w:val="&lt;Beschrijf hier de bevindingen uit de inspectie&gt;"/>
                  </w:textInput>
                </w:ffData>
              </w:fldChar>
            </w:r>
            <w:r>
              <w:rPr>
                <w:szCs w:val="18"/>
              </w:rPr>
              <w:instrText xml:space="preserve"> FORMTEXT </w:instrText>
            </w:r>
            <w:r>
              <w:rPr>
                <w:szCs w:val="18"/>
              </w:rPr>
            </w:r>
            <w:r>
              <w:rPr>
                <w:szCs w:val="18"/>
              </w:rPr>
              <w:fldChar w:fldCharType="separate"/>
            </w:r>
            <w:r>
              <w:rPr>
                <w:noProof/>
                <w:szCs w:val="18"/>
              </w:rPr>
              <w:t>&lt;Beschrijf hier de bevindingen uit de inspectie&gt;</w:t>
            </w:r>
            <w:r>
              <w:rPr>
                <w:szCs w:val="18"/>
              </w:rPr>
              <w:fldChar w:fldCharType="end"/>
            </w:r>
          </w:p>
        </w:tc>
      </w:tr>
      <w:tr w:rsidR="004C7C15" w14:paraId="07BDFE75" w14:textId="77777777" w:rsidTr="004C7C15">
        <w:tc>
          <w:tcPr>
            <w:tcW w:w="3256" w:type="dxa"/>
          </w:tcPr>
          <w:p w14:paraId="3D3D82E8" w14:textId="33B00722" w:rsidR="004C7C15" w:rsidRDefault="0095682C" w:rsidP="00DD0BDB">
            <w:r>
              <w:t>Technische kwaliteit</w:t>
            </w:r>
          </w:p>
        </w:tc>
        <w:tc>
          <w:tcPr>
            <w:tcW w:w="4444" w:type="dxa"/>
          </w:tcPr>
          <w:p w14:paraId="7BD3CF20" w14:textId="31C59969" w:rsidR="004C7C15" w:rsidRDefault="0095682C" w:rsidP="00DD0BDB">
            <w:r>
              <w:rPr>
                <w:szCs w:val="18"/>
              </w:rPr>
              <w:fldChar w:fldCharType="begin">
                <w:ffData>
                  <w:name w:val=""/>
                  <w:enabled/>
                  <w:calcOnExit w:val="0"/>
                  <w:statusText w:type="text" w:val="vul hier uw idee in"/>
                  <w:textInput>
                    <w:default w:val="&lt;Beschrijf hier de bevindingen uit de inspectie&gt;"/>
                  </w:textInput>
                </w:ffData>
              </w:fldChar>
            </w:r>
            <w:r>
              <w:rPr>
                <w:szCs w:val="18"/>
              </w:rPr>
              <w:instrText xml:space="preserve"> FORMTEXT </w:instrText>
            </w:r>
            <w:r>
              <w:rPr>
                <w:szCs w:val="18"/>
              </w:rPr>
            </w:r>
            <w:r>
              <w:rPr>
                <w:szCs w:val="18"/>
              </w:rPr>
              <w:fldChar w:fldCharType="separate"/>
            </w:r>
            <w:r>
              <w:rPr>
                <w:noProof/>
                <w:szCs w:val="18"/>
              </w:rPr>
              <w:t>&lt;Beschrijf hier de bevindingen uit de inspectie&gt;</w:t>
            </w:r>
            <w:r>
              <w:rPr>
                <w:szCs w:val="18"/>
              </w:rPr>
              <w:fldChar w:fldCharType="end"/>
            </w:r>
          </w:p>
        </w:tc>
      </w:tr>
      <w:tr w:rsidR="004C7C15" w14:paraId="30C41882" w14:textId="77777777" w:rsidTr="004C7C15">
        <w:tc>
          <w:tcPr>
            <w:tcW w:w="3256" w:type="dxa"/>
          </w:tcPr>
          <w:p w14:paraId="1ED77D7C" w14:textId="2ED39FA6" w:rsidR="004C7C15" w:rsidRDefault="0095682C" w:rsidP="00DD0BDB">
            <w:r>
              <w:t>Bouwkundige mogelijkheden</w:t>
            </w:r>
          </w:p>
        </w:tc>
        <w:tc>
          <w:tcPr>
            <w:tcW w:w="4444" w:type="dxa"/>
          </w:tcPr>
          <w:p w14:paraId="4BF5D39D" w14:textId="049B16E8" w:rsidR="004C7C15" w:rsidRDefault="0095682C" w:rsidP="00DD0BDB">
            <w:r>
              <w:rPr>
                <w:szCs w:val="18"/>
              </w:rPr>
              <w:fldChar w:fldCharType="begin">
                <w:ffData>
                  <w:name w:val=""/>
                  <w:enabled/>
                  <w:calcOnExit w:val="0"/>
                  <w:statusText w:type="text" w:val="vul hier uw idee in"/>
                  <w:textInput>
                    <w:default w:val="&lt;Beschrijf hier de bevindingen uit de inspectie&gt;"/>
                  </w:textInput>
                </w:ffData>
              </w:fldChar>
            </w:r>
            <w:r>
              <w:rPr>
                <w:szCs w:val="18"/>
              </w:rPr>
              <w:instrText xml:space="preserve"> FORMTEXT </w:instrText>
            </w:r>
            <w:r>
              <w:rPr>
                <w:szCs w:val="18"/>
              </w:rPr>
            </w:r>
            <w:r>
              <w:rPr>
                <w:szCs w:val="18"/>
              </w:rPr>
              <w:fldChar w:fldCharType="separate"/>
            </w:r>
            <w:r>
              <w:rPr>
                <w:noProof/>
                <w:szCs w:val="18"/>
              </w:rPr>
              <w:t>&lt;Beschrijf hier de bevindingen uit de inspectie&gt;</w:t>
            </w:r>
            <w:r>
              <w:rPr>
                <w:szCs w:val="18"/>
              </w:rPr>
              <w:fldChar w:fldCharType="end"/>
            </w:r>
          </w:p>
        </w:tc>
      </w:tr>
    </w:tbl>
    <w:p w14:paraId="7F785DCE" w14:textId="1607DDCA" w:rsidR="004C7C15" w:rsidRDefault="004C7C15" w:rsidP="00DD0BDB"/>
    <w:p w14:paraId="4F0F1E50" w14:textId="3D8F1F71" w:rsidR="004C7C15" w:rsidRDefault="0095682C" w:rsidP="00DD0BDB">
      <w:r>
        <w:t>Advies:</w:t>
      </w:r>
    </w:p>
    <w:bookmarkStart w:id="29" w:name="_Hlk135833307"/>
    <w:p w14:paraId="23537662" w14:textId="77777777" w:rsidR="0095682C" w:rsidRDefault="0095682C" w:rsidP="00DD0BDB">
      <w:pPr>
        <w:rPr>
          <w:szCs w:val="18"/>
        </w:rPr>
      </w:pPr>
      <w:r>
        <w:rPr>
          <w:szCs w:val="18"/>
        </w:rPr>
        <w:fldChar w:fldCharType="begin">
          <w:ffData>
            <w:name w:val=""/>
            <w:enabled/>
            <w:calcOnExit w:val="0"/>
            <w:statusText w:type="text" w:val="vul hier uw idee in"/>
            <w:textInput>
              <w:default w:val="&lt;vervangen / hergebruik 1/2/3  / slopen&gt;"/>
            </w:textInput>
          </w:ffData>
        </w:fldChar>
      </w:r>
      <w:r>
        <w:rPr>
          <w:szCs w:val="18"/>
        </w:rPr>
        <w:instrText xml:space="preserve"> FORMTEXT </w:instrText>
      </w:r>
      <w:r>
        <w:rPr>
          <w:szCs w:val="18"/>
        </w:rPr>
      </w:r>
      <w:r>
        <w:rPr>
          <w:szCs w:val="18"/>
        </w:rPr>
        <w:fldChar w:fldCharType="separate"/>
      </w:r>
      <w:r>
        <w:rPr>
          <w:noProof/>
          <w:szCs w:val="18"/>
        </w:rPr>
        <w:t>&lt;vervangen / hergebruik 1/2/3  / slopen&gt;</w:t>
      </w:r>
      <w:r>
        <w:rPr>
          <w:szCs w:val="18"/>
        </w:rPr>
        <w:fldChar w:fldCharType="end"/>
      </w:r>
      <w:bookmarkEnd w:id="29"/>
      <w:r>
        <w:rPr>
          <w:szCs w:val="18"/>
        </w:rPr>
        <w:t xml:space="preserve">. </w:t>
      </w:r>
    </w:p>
    <w:p w14:paraId="36B5F63D" w14:textId="1757EE08" w:rsidR="0095682C" w:rsidRDefault="0095682C" w:rsidP="00DD0BDB">
      <w:r>
        <w:rPr>
          <w:szCs w:val="18"/>
        </w:rPr>
        <w:t xml:space="preserve">Dit advies is gebaseerd op </w:t>
      </w:r>
      <w:r>
        <w:rPr>
          <w:szCs w:val="18"/>
        </w:rPr>
        <w:fldChar w:fldCharType="begin">
          <w:ffData>
            <w:name w:val=""/>
            <w:enabled/>
            <w:calcOnExit w:val="0"/>
            <w:statusText w:type="text" w:val="vul hier uw idee in"/>
            <w:textInput>
              <w:default w:val="&lt;onderbouwing&gt;"/>
            </w:textInput>
          </w:ffData>
        </w:fldChar>
      </w:r>
      <w:r>
        <w:rPr>
          <w:szCs w:val="18"/>
        </w:rPr>
        <w:instrText xml:space="preserve"> FORMTEXT </w:instrText>
      </w:r>
      <w:r>
        <w:rPr>
          <w:szCs w:val="18"/>
        </w:rPr>
      </w:r>
      <w:r>
        <w:rPr>
          <w:szCs w:val="18"/>
        </w:rPr>
        <w:fldChar w:fldCharType="separate"/>
      </w:r>
      <w:r>
        <w:rPr>
          <w:noProof/>
          <w:szCs w:val="18"/>
        </w:rPr>
        <w:t>&lt;onderbouwing&gt;</w:t>
      </w:r>
      <w:r>
        <w:rPr>
          <w:szCs w:val="18"/>
        </w:rPr>
        <w:fldChar w:fldCharType="end"/>
      </w:r>
    </w:p>
    <w:p w14:paraId="0729AC7E" w14:textId="64CB0C74" w:rsidR="0095682C" w:rsidRDefault="0095682C" w:rsidP="00DD0BDB"/>
    <w:p w14:paraId="5CA99E33" w14:textId="3AD39C9F" w:rsidR="0095682C" w:rsidRDefault="0095682C" w:rsidP="00DD0BDB">
      <w:r>
        <w:t>Opmerking:</w:t>
      </w:r>
    </w:p>
    <w:p w14:paraId="02422B5F" w14:textId="18F07F58" w:rsidR="000D5129" w:rsidRDefault="0095682C" w:rsidP="00DD0BDB">
      <w:r>
        <w:rPr>
          <w:szCs w:val="18"/>
        </w:rPr>
        <w:fldChar w:fldCharType="begin">
          <w:ffData>
            <w:name w:val=""/>
            <w:enabled/>
            <w:calcOnExit w:val="0"/>
            <w:statusText w:type="text" w:val="vul hier uw idee in"/>
            <w:textInput>
              <w:default w:val="&lt;optioneel&gt;"/>
            </w:textInput>
          </w:ffData>
        </w:fldChar>
      </w:r>
      <w:r>
        <w:rPr>
          <w:szCs w:val="18"/>
        </w:rPr>
        <w:instrText xml:space="preserve"> FORMTEXT </w:instrText>
      </w:r>
      <w:r>
        <w:rPr>
          <w:szCs w:val="18"/>
        </w:rPr>
      </w:r>
      <w:r>
        <w:rPr>
          <w:szCs w:val="18"/>
        </w:rPr>
        <w:fldChar w:fldCharType="separate"/>
      </w:r>
      <w:r>
        <w:rPr>
          <w:noProof/>
          <w:szCs w:val="18"/>
        </w:rPr>
        <w:t>&lt;optioneel&gt;</w:t>
      </w:r>
      <w:r>
        <w:rPr>
          <w:szCs w:val="18"/>
        </w:rPr>
        <w:fldChar w:fldCharType="end"/>
      </w:r>
    </w:p>
    <w:p w14:paraId="2805B130" w14:textId="35458DD6" w:rsidR="004C7C15" w:rsidRDefault="004C7C15" w:rsidP="00DD0BDB"/>
    <w:p w14:paraId="485F0CC1" w14:textId="4D224AF0" w:rsidR="0095682C" w:rsidRDefault="0095682C">
      <w:pPr>
        <w:spacing w:line="240" w:lineRule="auto"/>
      </w:pPr>
    </w:p>
    <w:p w14:paraId="6BB5051A" w14:textId="77777777" w:rsidR="004C7C15" w:rsidRDefault="004C7C15" w:rsidP="00DD0BDB"/>
    <w:p w14:paraId="647CF294" w14:textId="77777777" w:rsidR="0095682C" w:rsidRPr="00D20F51" w:rsidRDefault="0095682C" w:rsidP="0095682C">
      <w:pPr>
        <w:pStyle w:val="Kop1"/>
        <w:numPr>
          <w:ilvl w:val="0"/>
          <w:numId w:val="0"/>
        </w:numPr>
        <w:rPr>
          <w:color w:val="F79646" w:themeColor="accent6"/>
        </w:rPr>
      </w:pPr>
      <w:bookmarkStart w:id="30" w:name="_Toc135833403"/>
      <w:r>
        <w:rPr>
          <w:color w:val="F79646" w:themeColor="accent6"/>
        </w:rPr>
        <w:lastRenderedPageBreak/>
        <w:t xml:space="preserve">Gebouw </w:t>
      </w:r>
      <w:r>
        <w:rPr>
          <w:sz w:val="18"/>
          <w:szCs w:val="18"/>
        </w:rPr>
        <w:fldChar w:fldCharType="begin">
          <w:ffData>
            <w:name w:val=""/>
            <w:enabled/>
            <w:calcOnExit w:val="0"/>
            <w:statusText w:type="text" w:val="vul hier uw idee in"/>
            <w:textInput>
              <w:default w:val="&lt;nr&gt;"/>
            </w:textInput>
          </w:ffData>
        </w:fldChar>
      </w:r>
      <w:r>
        <w:rPr>
          <w:sz w:val="18"/>
          <w:szCs w:val="18"/>
        </w:rPr>
        <w:instrText xml:space="preserve"> FORMTEXT </w:instrText>
      </w:r>
      <w:r>
        <w:rPr>
          <w:sz w:val="18"/>
          <w:szCs w:val="18"/>
        </w:rPr>
      </w:r>
      <w:r>
        <w:rPr>
          <w:sz w:val="18"/>
          <w:szCs w:val="18"/>
        </w:rPr>
        <w:fldChar w:fldCharType="separate"/>
      </w:r>
      <w:r>
        <w:rPr>
          <w:noProof/>
          <w:sz w:val="18"/>
          <w:szCs w:val="18"/>
        </w:rPr>
        <w:t>&lt;nr&gt;</w:t>
      </w:r>
      <w:bookmarkEnd w:id="30"/>
      <w:r>
        <w:rPr>
          <w:sz w:val="18"/>
          <w:szCs w:val="18"/>
        </w:rPr>
        <w:fldChar w:fldCharType="end"/>
      </w:r>
    </w:p>
    <w:p w14:paraId="287310A0" w14:textId="77777777" w:rsidR="0095682C" w:rsidRDefault="0095682C" w:rsidP="0095682C"/>
    <w:p w14:paraId="6151A370" w14:textId="77777777" w:rsidR="0095682C" w:rsidRDefault="0095682C" w:rsidP="0095682C">
      <w:r>
        <w:rPr>
          <w:noProof/>
        </w:rPr>
        <mc:AlternateContent>
          <mc:Choice Requires="wps">
            <w:drawing>
              <wp:anchor distT="0" distB="0" distL="114300" distR="114300" simplePos="0" relativeHeight="251661312" behindDoc="0" locked="0" layoutInCell="1" allowOverlap="1" wp14:anchorId="581AB691" wp14:editId="13DAC28D">
                <wp:simplePos x="0" y="0"/>
                <wp:positionH relativeFrom="margin">
                  <wp:align>left</wp:align>
                </wp:positionH>
                <wp:positionV relativeFrom="paragraph">
                  <wp:posOffset>19685</wp:posOffset>
                </wp:positionV>
                <wp:extent cx="2324100" cy="2324100"/>
                <wp:effectExtent l="0" t="0" r="19050" b="19050"/>
                <wp:wrapTopAndBottom/>
                <wp:docPr id="18" name="Tekstvak 18"/>
                <wp:cNvGraphicFramePr/>
                <a:graphic xmlns:a="http://schemas.openxmlformats.org/drawingml/2006/main">
                  <a:graphicData uri="http://schemas.microsoft.com/office/word/2010/wordprocessingShape">
                    <wps:wsp>
                      <wps:cNvSpPr txBox="1"/>
                      <wps:spPr>
                        <a:xfrm>
                          <a:off x="0" y="0"/>
                          <a:ext cx="2324100" cy="2324100"/>
                        </a:xfrm>
                        <a:prstGeom prst="rect">
                          <a:avLst/>
                        </a:prstGeom>
                        <a:solidFill>
                          <a:schemeClr val="lt1"/>
                        </a:solidFill>
                        <a:ln w="6350">
                          <a:solidFill>
                            <a:prstClr val="black"/>
                          </a:solidFill>
                        </a:ln>
                      </wps:spPr>
                      <wps:txbx>
                        <w:txbxContent>
                          <w:p w14:paraId="696F0E1A" w14:textId="77777777" w:rsidR="0095682C" w:rsidRDefault="0095682C" w:rsidP="0095682C">
                            <w:pPr>
                              <w:jc w:val="center"/>
                            </w:pPr>
                            <w:r>
                              <w:t>foto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1AB691" id="Tekstvak 18" o:spid="_x0000_s1027" type="#_x0000_t202" style="position:absolute;margin-left:0;margin-top:1.55pt;width:183pt;height:183pt;z-index:25166131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" fillcolor="white [3201]" strokeweight=".5pt">
                <v:textbox>
                  <w:txbxContent>
                    <w:p w14:paraId="696F0E1A" w14:textId="77777777" w:rsidR="0095682C" w:rsidRDefault="0095682C" w:rsidP="0095682C">
                      <w:pPr>
                        <w:jc w:val="center"/>
                      </w:pPr>
                      <w:r>
                        <w:t>foto</w:t>
                      </w:r>
                    </w:p>
                  </w:txbxContent>
                </v:textbox>
                <w10:wrap type="topAndBottom" anchorx="margin"/>
              </v:shape>
            </w:pict>
          </mc:Fallback>
        </mc:AlternateConten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4444"/>
      </w:tblGrid>
      <w:tr w:rsidR="0095682C" w14:paraId="265D3602" w14:textId="77777777" w:rsidTr="009A7B5F">
        <w:tc>
          <w:tcPr>
            <w:tcW w:w="3256" w:type="dxa"/>
          </w:tcPr>
          <w:p w14:paraId="13F7ED50" w14:textId="77777777" w:rsidR="0095682C" w:rsidRDefault="0095682C" w:rsidP="009A7B5F">
            <w:r>
              <w:t>Bouwjaar</w:t>
            </w:r>
          </w:p>
        </w:tc>
        <w:tc>
          <w:tcPr>
            <w:tcW w:w="4444" w:type="dxa"/>
          </w:tcPr>
          <w:p w14:paraId="2957BF93" w14:textId="77777777" w:rsidR="0095682C" w:rsidRDefault="0095682C" w:rsidP="009A7B5F">
            <w:r>
              <w:rPr>
                <w:szCs w:val="18"/>
              </w:rPr>
              <w:fldChar w:fldCharType="begin">
                <w:ffData>
                  <w:name w:val=""/>
                  <w:enabled/>
                  <w:calcOnExit w:val="0"/>
                  <w:statusText w:type="text" w:val="vul hier uw idee in"/>
                  <w:textInput>
                    <w:default w:val="&lt;jaar&gt;"/>
                  </w:textInput>
                </w:ffData>
              </w:fldChar>
            </w:r>
            <w:r>
              <w:rPr>
                <w:szCs w:val="18"/>
              </w:rPr>
              <w:instrText xml:space="preserve"> FORMTEXT </w:instrText>
            </w:r>
            <w:r>
              <w:rPr>
                <w:szCs w:val="18"/>
              </w:rPr>
            </w:r>
            <w:r>
              <w:rPr>
                <w:szCs w:val="18"/>
              </w:rPr>
              <w:fldChar w:fldCharType="separate"/>
            </w:r>
            <w:r>
              <w:rPr>
                <w:noProof/>
                <w:szCs w:val="18"/>
              </w:rPr>
              <w:t>&lt;jaar&gt;</w:t>
            </w:r>
            <w:r>
              <w:rPr>
                <w:szCs w:val="18"/>
              </w:rPr>
              <w:fldChar w:fldCharType="end"/>
            </w:r>
          </w:p>
        </w:tc>
      </w:tr>
      <w:tr w:rsidR="0095682C" w14:paraId="27C67A4A" w14:textId="77777777" w:rsidTr="009A7B5F">
        <w:tc>
          <w:tcPr>
            <w:tcW w:w="3256" w:type="dxa"/>
          </w:tcPr>
          <w:p w14:paraId="60EDA8C4" w14:textId="77777777" w:rsidR="0095682C" w:rsidRDefault="0095682C" w:rsidP="009A7B5F">
            <w:r>
              <w:t>Bruto vloeroppervlak</w:t>
            </w:r>
          </w:p>
        </w:tc>
        <w:tc>
          <w:tcPr>
            <w:tcW w:w="4444" w:type="dxa"/>
          </w:tcPr>
          <w:p w14:paraId="18705055" w14:textId="77777777" w:rsidR="0095682C" w:rsidRDefault="0095682C" w:rsidP="009A7B5F">
            <w:r>
              <w:rPr>
                <w:szCs w:val="18"/>
              </w:rPr>
              <w:fldChar w:fldCharType="begin">
                <w:ffData>
                  <w:name w:val=""/>
                  <w:enabled/>
                  <w:calcOnExit w:val="0"/>
                  <w:statusText w:type="text" w:val="vul hier uw idee in"/>
                  <w:textInput>
                    <w:default w:val="&lt;000,00&gt;"/>
                  </w:textInput>
                </w:ffData>
              </w:fldChar>
            </w:r>
            <w:r>
              <w:rPr>
                <w:szCs w:val="18"/>
              </w:rPr>
              <w:instrText xml:space="preserve"> FORMTEXT </w:instrText>
            </w:r>
            <w:r>
              <w:rPr>
                <w:szCs w:val="18"/>
              </w:rPr>
            </w:r>
            <w:r>
              <w:rPr>
                <w:szCs w:val="18"/>
              </w:rPr>
              <w:fldChar w:fldCharType="separate"/>
            </w:r>
            <w:r>
              <w:rPr>
                <w:noProof/>
                <w:szCs w:val="18"/>
              </w:rPr>
              <w:t>&lt;000,00&gt;</w:t>
            </w:r>
            <w:r>
              <w:rPr>
                <w:szCs w:val="18"/>
              </w:rPr>
              <w:fldChar w:fldCharType="end"/>
            </w:r>
            <w:r>
              <w:rPr>
                <w:szCs w:val="18"/>
              </w:rPr>
              <w:t>m2</w:t>
            </w:r>
          </w:p>
        </w:tc>
      </w:tr>
      <w:tr w:rsidR="0095682C" w14:paraId="353074F4" w14:textId="77777777" w:rsidTr="009A7B5F">
        <w:tc>
          <w:tcPr>
            <w:tcW w:w="3256" w:type="dxa"/>
          </w:tcPr>
          <w:p w14:paraId="044E1F36" w14:textId="77777777" w:rsidR="0095682C" w:rsidRDefault="0095682C" w:rsidP="009A7B5F">
            <w:r>
              <w:t>Huidige functie</w:t>
            </w:r>
          </w:p>
        </w:tc>
        <w:tc>
          <w:tcPr>
            <w:tcW w:w="4444" w:type="dxa"/>
          </w:tcPr>
          <w:p w14:paraId="4410022E" w14:textId="77777777" w:rsidR="0095682C" w:rsidRDefault="0095682C" w:rsidP="009A7B5F">
            <w:r>
              <w:rPr>
                <w:szCs w:val="18"/>
              </w:rPr>
              <w:fldChar w:fldCharType="begin">
                <w:ffData>
                  <w:name w:val=""/>
                  <w:enabled/>
                  <w:calcOnExit w:val="0"/>
                  <w:statusText w:type="text" w:val="vul hier uw idee in"/>
                  <w:textInput>
                    <w:default w:val="&lt;gebouwnaam -/ functie&gt;"/>
                  </w:textInput>
                </w:ffData>
              </w:fldChar>
            </w:r>
            <w:r>
              <w:rPr>
                <w:szCs w:val="18"/>
              </w:rPr>
              <w:instrText xml:space="preserve"> FORMTEXT </w:instrText>
            </w:r>
            <w:r>
              <w:rPr>
                <w:szCs w:val="18"/>
              </w:rPr>
            </w:r>
            <w:r>
              <w:rPr>
                <w:szCs w:val="18"/>
              </w:rPr>
              <w:fldChar w:fldCharType="separate"/>
            </w:r>
            <w:r>
              <w:rPr>
                <w:noProof/>
                <w:szCs w:val="18"/>
              </w:rPr>
              <w:t>&lt;gebouwnaam -/ functie&gt;</w:t>
            </w:r>
            <w:r>
              <w:rPr>
                <w:szCs w:val="18"/>
              </w:rPr>
              <w:fldChar w:fldCharType="end"/>
            </w:r>
          </w:p>
        </w:tc>
      </w:tr>
      <w:tr w:rsidR="0095682C" w14:paraId="1835B4A0" w14:textId="77777777" w:rsidTr="009A7B5F">
        <w:tc>
          <w:tcPr>
            <w:tcW w:w="3256" w:type="dxa"/>
          </w:tcPr>
          <w:p w14:paraId="1F03911B" w14:textId="77777777" w:rsidR="0095682C" w:rsidRDefault="0095682C" w:rsidP="009A7B5F">
            <w:r>
              <w:t>Ligt in toekomstig functiegebied</w:t>
            </w:r>
          </w:p>
        </w:tc>
        <w:tc>
          <w:tcPr>
            <w:tcW w:w="4444" w:type="dxa"/>
          </w:tcPr>
          <w:p w14:paraId="66E271D4" w14:textId="77777777" w:rsidR="0095682C" w:rsidRDefault="0095682C" w:rsidP="009A7B5F">
            <w:r>
              <w:rPr>
                <w:szCs w:val="18"/>
              </w:rPr>
              <w:fldChar w:fldCharType="begin">
                <w:ffData>
                  <w:name w:val=""/>
                  <w:enabled/>
                  <w:calcOnExit w:val="0"/>
                  <w:statusText w:type="text" w:val="vul hier uw idee in"/>
                  <w:textInput>
                    <w:default w:val="&lt;toekomstig functiegebied&gt;"/>
                  </w:textInput>
                </w:ffData>
              </w:fldChar>
            </w:r>
            <w:r>
              <w:rPr>
                <w:szCs w:val="18"/>
              </w:rPr>
              <w:instrText xml:space="preserve"> FORMTEXT </w:instrText>
            </w:r>
            <w:r>
              <w:rPr>
                <w:szCs w:val="18"/>
              </w:rPr>
            </w:r>
            <w:r>
              <w:rPr>
                <w:szCs w:val="18"/>
              </w:rPr>
              <w:fldChar w:fldCharType="separate"/>
            </w:r>
            <w:r>
              <w:rPr>
                <w:noProof/>
                <w:szCs w:val="18"/>
              </w:rPr>
              <w:t>&lt;toekomstig functiegebied&gt;</w:t>
            </w:r>
            <w:r>
              <w:rPr>
                <w:szCs w:val="18"/>
              </w:rPr>
              <w:fldChar w:fldCharType="end"/>
            </w:r>
          </w:p>
        </w:tc>
      </w:tr>
    </w:tbl>
    <w:p w14:paraId="5F5F1319" w14:textId="77777777" w:rsidR="0095682C" w:rsidRDefault="0095682C" w:rsidP="0095682C"/>
    <w:tbl>
      <w:tblPr>
        <w:tblStyle w:val="Tabelraster"/>
        <w:tblW w:w="0" w:type="auto"/>
        <w:tblLook w:val="04A0" w:firstRow="1" w:lastRow="0" w:firstColumn="1" w:lastColumn="0" w:noHBand="0" w:noVBand="1"/>
      </w:tblPr>
      <w:tblGrid>
        <w:gridCol w:w="3256"/>
        <w:gridCol w:w="4444"/>
      </w:tblGrid>
      <w:tr w:rsidR="0095682C" w14:paraId="74AD27A9" w14:textId="77777777" w:rsidTr="009A7B5F">
        <w:tc>
          <w:tcPr>
            <w:tcW w:w="3256" w:type="dxa"/>
          </w:tcPr>
          <w:p w14:paraId="5D6C9007" w14:textId="77777777" w:rsidR="0095682C" w:rsidRDefault="0095682C" w:rsidP="009A7B5F">
            <w:r>
              <w:t>Functionele kwaliteit</w:t>
            </w:r>
          </w:p>
        </w:tc>
        <w:tc>
          <w:tcPr>
            <w:tcW w:w="4444" w:type="dxa"/>
          </w:tcPr>
          <w:p w14:paraId="28DE569A" w14:textId="77777777" w:rsidR="0095682C" w:rsidRDefault="0095682C" w:rsidP="009A7B5F">
            <w:r>
              <w:rPr>
                <w:szCs w:val="18"/>
              </w:rPr>
              <w:fldChar w:fldCharType="begin">
                <w:ffData>
                  <w:name w:val=""/>
                  <w:enabled/>
                  <w:calcOnExit w:val="0"/>
                  <w:statusText w:type="text" w:val="vul hier uw idee in"/>
                  <w:textInput>
                    <w:default w:val="&lt;Beschrijf hier de bevindingen uit de inspectie&gt;"/>
                  </w:textInput>
                </w:ffData>
              </w:fldChar>
            </w:r>
            <w:r>
              <w:rPr>
                <w:szCs w:val="18"/>
              </w:rPr>
              <w:instrText xml:space="preserve"> FORMTEXT </w:instrText>
            </w:r>
            <w:r>
              <w:rPr>
                <w:szCs w:val="18"/>
              </w:rPr>
            </w:r>
            <w:r>
              <w:rPr>
                <w:szCs w:val="18"/>
              </w:rPr>
              <w:fldChar w:fldCharType="separate"/>
            </w:r>
            <w:r>
              <w:rPr>
                <w:noProof/>
                <w:szCs w:val="18"/>
              </w:rPr>
              <w:t>&lt;Beschrijf hier de bevindingen uit de inspectie&gt;</w:t>
            </w:r>
            <w:r>
              <w:rPr>
                <w:szCs w:val="18"/>
              </w:rPr>
              <w:fldChar w:fldCharType="end"/>
            </w:r>
          </w:p>
        </w:tc>
      </w:tr>
      <w:tr w:rsidR="0095682C" w14:paraId="350CC33F" w14:textId="77777777" w:rsidTr="009A7B5F">
        <w:tc>
          <w:tcPr>
            <w:tcW w:w="3256" w:type="dxa"/>
          </w:tcPr>
          <w:p w14:paraId="31D776CE" w14:textId="77777777" w:rsidR="0095682C" w:rsidRDefault="0095682C" w:rsidP="009A7B5F">
            <w:r>
              <w:t>Technische kwaliteit</w:t>
            </w:r>
          </w:p>
        </w:tc>
        <w:tc>
          <w:tcPr>
            <w:tcW w:w="4444" w:type="dxa"/>
          </w:tcPr>
          <w:p w14:paraId="31F592C8" w14:textId="77777777" w:rsidR="0095682C" w:rsidRDefault="0095682C" w:rsidP="009A7B5F">
            <w:r>
              <w:rPr>
                <w:szCs w:val="18"/>
              </w:rPr>
              <w:fldChar w:fldCharType="begin">
                <w:ffData>
                  <w:name w:val=""/>
                  <w:enabled/>
                  <w:calcOnExit w:val="0"/>
                  <w:statusText w:type="text" w:val="vul hier uw idee in"/>
                  <w:textInput>
                    <w:default w:val="&lt;Beschrijf hier de bevindingen uit de inspectie&gt;"/>
                  </w:textInput>
                </w:ffData>
              </w:fldChar>
            </w:r>
            <w:r>
              <w:rPr>
                <w:szCs w:val="18"/>
              </w:rPr>
              <w:instrText xml:space="preserve"> FORMTEXT </w:instrText>
            </w:r>
            <w:r>
              <w:rPr>
                <w:szCs w:val="18"/>
              </w:rPr>
            </w:r>
            <w:r>
              <w:rPr>
                <w:szCs w:val="18"/>
              </w:rPr>
              <w:fldChar w:fldCharType="separate"/>
            </w:r>
            <w:r>
              <w:rPr>
                <w:noProof/>
                <w:szCs w:val="18"/>
              </w:rPr>
              <w:t>&lt;Beschrijf hier de bevindingen uit de inspectie&gt;</w:t>
            </w:r>
            <w:r>
              <w:rPr>
                <w:szCs w:val="18"/>
              </w:rPr>
              <w:fldChar w:fldCharType="end"/>
            </w:r>
          </w:p>
        </w:tc>
      </w:tr>
      <w:tr w:rsidR="0095682C" w14:paraId="44E82DC0" w14:textId="77777777" w:rsidTr="009A7B5F">
        <w:tc>
          <w:tcPr>
            <w:tcW w:w="3256" w:type="dxa"/>
          </w:tcPr>
          <w:p w14:paraId="45AB1164" w14:textId="77777777" w:rsidR="0095682C" w:rsidRDefault="0095682C" w:rsidP="009A7B5F">
            <w:r>
              <w:t>Bouwkundige mogelijkheden</w:t>
            </w:r>
          </w:p>
        </w:tc>
        <w:tc>
          <w:tcPr>
            <w:tcW w:w="4444" w:type="dxa"/>
          </w:tcPr>
          <w:p w14:paraId="4EC70A6F" w14:textId="77777777" w:rsidR="0095682C" w:rsidRDefault="0095682C" w:rsidP="009A7B5F">
            <w:r>
              <w:rPr>
                <w:szCs w:val="18"/>
              </w:rPr>
              <w:fldChar w:fldCharType="begin">
                <w:ffData>
                  <w:name w:val=""/>
                  <w:enabled/>
                  <w:calcOnExit w:val="0"/>
                  <w:statusText w:type="text" w:val="vul hier uw idee in"/>
                  <w:textInput>
                    <w:default w:val="&lt;Beschrijf hier de bevindingen uit de inspectie&gt;"/>
                  </w:textInput>
                </w:ffData>
              </w:fldChar>
            </w:r>
            <w:r>
              <w:rPr>
                <w:szCs w:val="18"/>
              </w:rPr>
              <w:instrText xml:space="preserve"> FORMTEXT </w:instrText>
            </w:r>
            <w:r>
              <w:rPr>
                <w:szCs w:val="18"/>
              </w:rPr>
            </w:r>
            <w:r>
              <w:rPr>
                <w:szCs w:val="18"/>
              </w:rPr>
              <w:fldChar w:fldCharType="separate"/>
            </w:r>
            <w:r>
              <w:rPr>
                <w:noProof/>
                <w:szCs w:val="18"/>
              </w:rPr>
              <w:t>&lt;Beschrijf hier de bevindingen uit de inspectie&gt;</w:t>
            </w:r>
            <w:r>
              <w:rPr>
                <w:szCs w:val="18"/>
              </w:rPr>
              <w:fldChar w:fldCharType="end"/>
            </w:r>
          </w:p>
        </w:tc>
      </w:tr>
    </w:tbl>
    <w:p w14:paraId="1A2FE808" w14:textId="77777777" w:rsidR="0095682C" w:rsidRDefault="0095682C" w:rsidP="0095682C"/>
    <w:p w14:paraId="3AE5471C" w14:textId="77777777" w:rsidR="0095682C" w:rsidRDefault="0095682C" w:rsidP="0095682C">
      <w:r>
        <w:t>Advies:</w:t>
      </w:r>
    </w:p>
    <w:p w14:paraId="08E5CC99" w14:textId="77777777" w:rsidR="0095682C" w:rsidRDefault="0095682C" w:rsidP="0095682C">
      <w:pPr>
        <w:rPr>
          <w:szCs w:val="18"/>
        </w:rPr>
      </w:pPr>
      <w:r>
        <w:rPr>
          <w:szCs w:val="18"/>
        </w:rPr>
        <w:fldChar w:fldCharType="begin">
          <w:ffData>
            <w:name w:val=""/>
            <w:enabled/>
            <w:calcOnExit w:val="0"/>
            <w:statusText w:type="text" w:val="vul hier uw idee in"/>
            <w:textInput>
              <w:default w:val="&lt;vervangen / hergebruik 1/2/3  / slopen&gt;"/>
            </w:textInput>
          </w:ffData>
        </w:fldChar>
      </w:r>
      <w:r>
        <w:rPr>
          <w:szCs w:val="18"/>
        </w:rPr>
        <w:instrText xml:space="preserve"> FORMTEXT </w:instrText>
      </w:r>
      <w:r>
        <w:rPr>
          <w:szCs w:val="18"/>
        </w:rPr>
      </w:r>
      <w:r>
        <w:rPr>
          <w:szCs w:val="18"/>
        </w:rPr>
        <w:fldChar w:fldCharType="separate"/>
      </w:r>
      <w:r>
        <w:rPr>
          <w:noProof/>
          <w:szCs w:val="18"/>
        </w:rPr>
        <w:t>&lt;vervangen / hergebruik 1/2/3  / slopen&gt;</w:t>
      </w:r>
      <w:r>
        <w:rPr>
          <w:szCs w:val="18"/>
        </w:rPr>
        <w:fldChar w:fldCharType="end"/>
      </w:r>
      <w:r>
        <w:rPr>
          <w:szCs w:val="18"/>
        </w:rPr>
        <w:t xml:space="preserve">. </w:t>
      </w:r>
    </w:p>
    <w:p w14:paraId="72E6D1BC" w14:textId="77777777" w:rsidR="0095682C" w:rsidRDefault="0095682C" w:rsidP="0095682C">
      <w:r>
        <w:rPr>
          <w:szCs w:val="18"/>
        </w:rPr>
        <w:t xml:space="preserve">Dit advies is gebaseerd op </w:t>
      </w:r>
      <w:r>
        <w:rPr>
          <w:szCs w:val="18"/>
        </w:rPr>
        <w:fldChar w:fldCharType="begin">
          <w:ffData>
            <w:name w:val=""/>
            <w:enabled/>
            <w:calcOnExit w:val="0"/>
            <w:statusText w:type="text" w:val="vul hier uw idee in"/>
            <w:textInput>
              <w:default w:val="&lt;onderbouwing&gt;"/>
            </w:textInput>
          </w:ffData>
        </w:fldChar>
      </w:r>
      <w:r>
        <w:rPr>
          <w:szCs w:val="18"/>
        </w:rPr>
        <w:instrText xml:space="preserve"> FORMTEXT </w:instrText>
      </w:r>
      <w:r>
        <w:rPr>
          <w:szCs w:val="18"/>
        </w:rPr>
      </w:r>
      <w:r>
        <w:rPr>
          <w:szCs w:val="18"/>
        </w:rPr>
        <w:fldChar w:fldCharType="separate"/>
      </w:r>
      <w:r>
        <w:rPr>
          <w:noProof/>
          <w:szCs w:val="18"/>
        </w:rPr>
        <w:t>&lt;onderbouwing&gt;</w:t>
      </w:r>
      <w:r>
        <w:rPr>
          <w:szCs w:val="18"/>
        </w:rPr>
        <w:fldChar w:fldCharType="end"/>
      </w:r>
    </w:p>
    <w:p w14:paraId="1C09166E" w14:textId="77777777" w:rsidR="0095682C" w:rsidRDefault="0095682C" w:rsidP="0095682C"/>
    <w:p w14:paraId="23AE3AA0" w14:textId="77777777" w:rsidR="0095682C" w:rsidRDefault="0095682C" w:rsidP="0095682C">
      <w:r>
        <w:t>Opmerking:</w:t>
      </w:r>
    </w:p>
    <w:p w14:paraId="6E0BDC98" w14:textId="77777777" w:rsidR="0095682C" w:rsidRDefault="0095682C" w:rsidP="0095682C">
      <w:r>
        <w:rPr>
          <w:szCs w:val="18"/>
        </w:rPr>
        <w:fldChar w:fldCharType="begin">
          <w:ffData>
            <w:name w:val=""/>
            <w:enabled/>
            <w:calcOnExit w:val="0"/>
            <w:statusText w:type="text" w:val="vul hier uw idee in"/>
            <w:textInput>
              <w:default w:val="&lt;optioneel&gt;"/>
            </w:textInput>
          </w:ffData>
        </w:fldChar>
      </w:r>
      <w:r>
        <w:rPr>
          <w:szCs w:val="18"/>
        </w:rPr>
        <w:instrText xml:space="preserve"> FORMTEXT </w:instrText>
      </w:r>
      <w:r>
        <w:rPr>
          <w:szCs w:val="18"/>
        </w:rPr>
      </w:r>
      <w:r>
        <w:rPr>
          <w:szCs w:val="18"/>
        </w:rPr>
        <w:fldChar w:fldCharType="separate"/>
      </w:r>
      <w:r>
        <w:rPr>
          <w:noProof/>
          <w:szCs w:val="18"/>
        </w:rPr>
        <w:t>&lt;optioneel&gt;</w:t>
      </w:r>
      <w:r>
        <w:rPr>
          <w:szCs w:val="18"/>
        </w:rPr>
        <w:fldChar w:fldCharType="end"/>
      </w:r>
    </w:p>
    <w:p w14:paraId="170DA382" w14:textId="4A517235" w:rsidR="004C7C15" w:rsidRDefault="004C7C15" w:rsidP="00DD0BDB"/>
    <w:p w14:paraId="31973910" w14:textId="044EA6F4" w:rsidR="004C7C15" w:rsidRDefault="004C7C15" w:rsidP="00DD0BDB"/>
    <w:p w14:paraId="58678959" w14:textId="4F33DE76" w:rsidR="004C7C15" w:rsidRDefault="004C7C15" w:rsidP="00DD0BDB"/>
    <w:p w14:paraId="13EA3D05" w14:textId="1F5C63DE" w:rsidR="004C7C15" w:rsidRDefault="004C7C15" w:rsidP="00DD0BDB"/>
    <w:p w14:paraId="366FF2F2" w14:textId="18C1E192" w:rsidR="004C7C15" w:rsidRDefault="004C7C15" w:rsidP="00DD0BDB"/>
    <w:p w14:paraId="5C83A97C" w14:textId="5E6CCA60" w:rsidR="004C7C15" w:rsidRDefault="004C7C15" w:rsidP="00DD0BDB"/>
    <w:p w14:paraId="0E9CA60F" w14:textId="2347010C" w:rsidR="004C7C15" w:rsidRDefault="004C7C15" w:rsidP="00DD0BDB"/>
    <w:p w14:paraId="75FFF542" w14:textId="4843DDF5" w:rsidR="004C7C15" w:rsidRDefault="004C7C15" w:rsidP="00DD0BDB"/>
    <w:p w14:paraId="6EA6D592" w14:textId="4AAD4122" w:rsidR="004C7C15" w:rsidRDefault="004C7C15" w:rsidP="00DD0BDB"/>
    <w:p w14:paraId="73A885E6" w14:textId="00C83629" w:rsidR="004C7C15" w:rsidRDefault="004C7C15" w:rsidP="00DD0BDB"/>
    <w:p w14:paraId="1BD26EE1" w14:textId="09FAAB72" w:rsidR="004C7C15" w:rsidRDefault="004C7C15" w:rsidP="00DD0BDB"/>
    <w:p w14:paraId="708FD861" w14:textId="1C60E8F4" w:rsidR="004C7C15" w:rsidRDefault="004C7C15" w:rsidP="00DD0BDB"/>
    <w:bookmarkEnd w:id="25"/>
    <w:sectPr w:rsidR="004C7C15" w:rsidSect="0027759B">
      <w:headerReference w:type="even" r:id="rId17"/>
      <w:headerReference w:type="default" r:id="rId18"/>
      <w:footerReference w:type="even" r:id="rId19"/>
      <w:footerReference w:type="default" r:id="rId20"/>
      <w:headerReference w:type="first" r:id="rId21"/>
      <w:footerReference w:type="first" r:id="rId22"/>
      <w:pgSz w:w="11906" w:h="16838" w:code="9"/>
      <w:pgMar w:top="2999" w:right="964" w:bottom="1191" w:left="2098" w:header="567" w:footer="227" w:gutter="113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A6900" w14:textId="77777777" w:rsidR="00EE5699" w:rsidRDefault="00EE5699">
      <w:r>
        <w:separator/>
      </w:r>
    </w:p>
  </w:endnote>
  <w:endnote w:type="continuationSeparator" w:id="0">
    <w:p w14:paraId="3A9F85B1" w14:textId="77777777" w:rsidR="00EE5699" w:rsidRDefault="00EE5699">
      <w:r>
        <w:continuationSeparator/>
      </w:r>
    </w:p>
  </w:endnote>
  <w:endnote w:type="continuationNotice" w:id="1">
    <w:p w14:paraId="55D19D9D" w14:textId="77777777" w:rsidR="00EE5699" w:rsidRDefault="00EE56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Fax">
    <w:panose1 w:val="02060602050505020204"/>
    <w:charset w:val="00"/>
    <w:family w:val="roman"/>
    <w:pitch w:val="variable"/>
    <w:sig w:usb0="00000003" w:usb1="00000000" w:usb2="00000000" w:usb3="00000000" w:csb0="00000001"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
    <w:charset w:val="00"/>
    <w:family w:val="swiss"/>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2753" w14:textId="77777777" w:rsidR="00A722B3" w:rsidRDefault="00A722B3" w:rsidP="002D64F4">
    <w:pPr>
      <w:pStyle w:val="Voettekst"/>
    </w:pPr>
  </w:p>
  <w:p w14:paraId="474B8600" w14:textId="77777777" w:rsidR="00A722B3" w:rsidRPr="002D64F4" w:rsidRDefault="00A722B3" w:rsidP="002D64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3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100"/>
      <w:gridCol w:w="2013"/>
    </w:tblGrid>
    <w:tr w:rsidR="00A722B3" w:rsidRPr="002D64F4" w14:paraId="005FFCD5" w14:textId="77777777" w:rsidTr="002D64F4">
      <w:trPr>
        <w:trHeight w:val="180"/>
      </w:trPr>
      <w:tc>
        <w:tcPr>
          <w:tcW w:w="2100" w:type="dxa"/>
          <w:vAlign w:val="bottom"/>
        </w:tcPr>
        <w:p w14:paraId="0D64D37D" w14:textId="77777777" w:rsidR="00A722B3" w:rsidRPr="002D64F4" w:rsidRDefault="00A722B3" w:rsidP="002D64F4">
          <w:pPr>
            <w:pStyle w:val="Voettekst"/>
            <w:spacing w:line="180" w:lineRule="atLeast"/>
            <w:rPr>
              <w:sz w:val="13"/>
            </w:rPr>
          </w:pPr>
        </w:p>
      </w:tc>
      <w:tc>
        <w:tcPr>
          <w:tcW w:w="2013" w:type="dxa"/>
          <w:tcMar>
            <w:left w:w="0" w:type="dxa"/>
          </w:tcMar>
        </w:tcPr>
        <w:p w14:paraId="70121296" w14:textId="73B8412A" w:rsidR="00A722B3" w:rsidRPr="002D64F4" w:rsidRDefault="00A722B3" w:rsidP="000049B1">
          <w:pPr>
            <w:pStyle w:val="Voettekst"/>
            <w:spacing w:line="180" w:lineRule="atLeast"/>
            <w:rPr>
              <w:b/>
              <w:smallCaps/>
              <w:sz w:val="16"/>
            </w:rPr>
          </w:pPr>
          <w:bookmarkStart w:id="12" w:name="classif_type_first3"/>
          <w:bookmarkStart w:id="13" w:name="lpage_first"/>
          <w:bookmarkEnd w:id="12"/>
          <w:r w:rsidRPr="000049B1">
            <w:rPr>
              <w:sz w:val="13"/>
            </w:rPr>
            <w:t>Pagina</w:t>
          </w:r>
          <w:bookmarkEnd w:id="13"/>
          <w:r w:rsidRPr="000049B1">
            <w:rPr>
              <w:sz w:val="13"/>
            </w:rPr>
            <w:t xml:space="preserve"> </w:t>
          </w:r>
          <w:r w:rsidRPr="000049B1">
            <w:rPr>
              <w:sz w:val="13"/>
            </w:rPr>
            <w:fldChar w:fldCharType="begin"/>
          </w:r>
          <w:r w:rsidRPr="000049B1">
            <w:rPr>
              <w:sz w:val="13"/>
            </w:rPr>
            <w:instrText xml:space="preserve"> PAGE   \* MERGEFORMAT </w:instrText>
          </w:r>
          <w:r w:rsidRPr="000049B1">
            <w:rPr>
              <w:sz w:val="13"/>
            </w:rPr>
            <w:fldChar w:fldCharType="separate"/>
          </w:r>
          <w:r>
            <w:rPr>
              <w:noProof/>
              <w:sz w:val="13"/>
            </w:rPr>
            <w:t>3</w:t>
          </w:r>
          <w:r w:rsidRPr="000049B1">
            <w:rPr>
              <w:sz w:val="13"/>
            </w:rPr>
            <w:fldChar w:fldCharType="end"/>
          </w:r>
          <w:r w:rsidRPr="000049B1">
            <w:rPr>
              <w:sz w:val="13"/>
            </w:rPr>
            <w:t xml:space="preserve"> </w:t>
          </w:r>
          <w:bookmarkStart w:id="14" w:name="lof_first"/>
          <w:r w:rsidRPr="000049B1">
            <w:rPr>
              <w:sz w:val="13"/>
            </w:rPr>
            <w:t>van</w:t>
          </w:r>
          <w:bookmarkEnd w:id="14"/>
          <w:r w:rsidRPr="000049B1">
            <w:rPr>
              <w:sz w:val="13"/>
            </w:rPr>
            <w:t xml:space="preserve"> </w:t>
          </w:r>
          <w:fldSimple w:instr=" NUMPAGES   \* MERGEFORMAT ">
            <w:r w:rsidRPr="00A8469C">
              <w:rPr>
                <w:noProof/>
                <w:sz w:val="13"/>
              </w:rPr>
              <w:t>34</w:t>
            </w:r>
          </w:fldSimple>
        </w:p>
      </w:tc>
    </w:tr>
  </w:tbl>
  <w:p w14:paraId="7D732010" w14:textId="77777777" w:rsidR="00A722B3" w:rsidRPr="002D64F4" w:rsidRDefault="00A722B3" w:rsidP="002D64F4">
    <w:pPr>
      <w:pStyle w:val="Voettekst"/>
      <w:spacing w:line="180" w:lineRule="exact"/>
    </w:pPr>
  </w:p>
  <w:p w14:paraId="44A1F7DB" w14:textId="77777777" w:rsidR="00A722B3" w:rsidRPr="002D64F4" w:rsidRDefault="00A722B3" w:rsidP="002D64F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00"/>
      <w:gridCol w:w="2013"/>
    </w:tblGrid>
    <w:tr w:rsidR="00A722B3" w:rsidRPr="002D64F4" w14:paraId="00B560DF" w14:textId="77777777" w:rsidTr="002D64F4">
      <w:trPr>
        <w:trHeight w:val="180"/>
      </w:trPr>
      <w:tc>
        <w:tcPr>
          <w:tcW w:w="5700" w:type="dxa"/>
          <w:vAlign w:val="bottom"/>
        </w:tcPr>
        <w:p w14:paraId="0C9B343F" w14:textId="77777777" w:rsidR="00A722B3" w:rsidRPr="002D64F4" w:rsidRDefault="00A722B3" w:rsidP="002D64F4">
          <w:pPr>
            <w:pStyle w:val="Voettekst"/>
            <w:spacing w:line="180" w:lineRule="atLeast"/>
            <w:rPr>
              <w:sz w:val="13"/>
            </w:rPr>
          </w:pPr>
        </w:p>
      </w:tc>
      <w:tc>
        <w:tcPr>
          <w:tcW w:w="2013" w:type="dxa"/>
          <w:tcMar>
            <w:left w:w="0" w:type="dxa"/>
          </w:tcMar>
        </w:tcPr>
        <w:p w14:paraId="392FFACD" w14:textId="77777777" w:rsidR="00A722B3" w:rsidRPr="002D64F4" w:rsidRDefault="00A722B3" w:rsidP="002D64F4">
          <w:pPr>
            <w:pStyle w:val="Voettekst"/>
            <w:spacing w:line="180" w:lineRule="atLeast"/>
            <w:rPr>
              <w:b/>
              <w:smallCaps/>
              <w:sz w:val="16"/>
            </w:rPr>
          </w:pPr>
          <w:bookmarkStart w:id="18" w:name="classif_type_first1"/>
          <w:bookmarkEnd w:id="18"/>
        </w:p>
      </w:tc>
    </w:tr>
  </w:tbl>
  <w:p w14:paraId="4951E8AF" w14:textId="77777777" w:rsidR="00A722B3" w:rsidRPr="002D64F4" w:rsidRDefault="00A722B3" w:rsidP="002D64F4">
    <w:pPr>
      <w:pStyle w:val="Voettekst"/>
      <w:spacing w:line="180" w:lineRule="exact"/>
    </w:pPr>
  </w:p>
  <w:p w14:paraId="665858B7" w14:textId="77777777" w:rsidR="00A722B3" w:rsidRPr="002D64F4" w:rsidRDefault="00A722B3" w:rsidP="002D64F4">
    <w:pPr>
      <w:pStyle w:val="Voettekst"/>
    </w:pPr>
  </w:p>
  <w:p w14:paraId="6650534C" w14:textId="77777777" w:rsidR="00A722B3" w:rsidRPr="002D64F4" w:rsidRDefault="00A722B3" w:rsidP="002D64F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68"/>
      <w:gridCol w:w="2340"/>
    </w:tblGrid>
    <w:tr w:rsidR="00A722B3" w14:paraId="34AE2523" w14:textId="77777777" w:rsidTr="000049B1">
      <w:trPr>
        <w:trHeight w:val="180"/>
        <w:jc w:val="right"/>
      </w:trPr>
      <w:tc>
        <w:tcPr>
          <w:tcW w:w="2268" w:type="dxa"/>
          <w:vAlign w:val="bottom"/>
        </w:tcPr>
        <w:p w14:paraId="7ADAA1AC" w14:textId="77777777" w:rsidR="00A722B3" w:rsidRPr="004B1898" w:rsidRDefault="00A722B3" w:rsidP="002D64F4">
          <w:pPr>
            <w:pStyle w:val="Voettekst"/>
            <w:spacing w:line="180" w:lineRule="atLeast"/>
            <w:rPr>
              <w:b/>
              <w:smallCaps/>
              <w:sz w:val="16"/>
              <w:lang w:val="en-US"/>
            </w:rPr>
          </w:pPr>
          <w:bookmarkStart w:id="31" w:name="even_classif_type1"/>
          <w:bookmarkEnd w:id="31"/>
        </w:p>
      </w:tc>
      <w:tc>
        <w:tcPr>
          <w:tcW w:w="2340" w:type="dxa"/>
          <w:tcMar>
            <w:left w:w="240" w:type="dxa"/>
          </w:tcMar>
          <w:vAlign w:val="bottom"/>
        </w:tcPr>
        <w:p w14:paraId="30793334" w14:textId="359DB6A0" w:rsidR="00A722B3" w:rsidRPr="002A4E9C" w:rsidRDefault="00A722B3" w:rsidP="002D64F4">
          <w:pPr>
            <w:pStyle w:val="Voettekst"/>
            <w:spacing w:line="180" w:lineRule="atLeast"/>
            <w:jc w:val="right"/>
            <w:rPr>
              <w:sz w:val="13"/>
              <w:lang w:val="en-US"/>
            </w:rPr>
          </w:pPr>
          <w:bookmarkStart w:id="32" w:name="lpage_even"/>
          <w:proofErr w:type="spellStart"/>
          <w:r>
            <w:rPr>
              <w:sz w:val="13"/>
              <w:lang w:val="en-US"/>
            </w:rPr>
            <w:t>Pagina</w:t>
          </w:r>
          <w:bookmarkEnd w:id="32"/>
          <w:proofErr w:type="spellEnd"/>
          <w:r w:rsidRPr="002A4E9C">
            <w:rPr>
              <w:sz w:val="13"/>
              <w:lang w:val="en-US"/>
            </w:rPr>
            <w:t xml:space="preserve"> </w:t>
          </w:r>
          <w:r w:rsidRPr="002A4E9C">
            <w:rPr>
              <w:sz w:val="13"/>
              <w:lang w:val="en-US"/>
            </w:rPr>
            <w:fldChar w:fldCharType="begin"/>
          </w:r>
          <w:r w:rsidRPr="002A4E9C">
            <w:rPr>
              <w:sz w:val="13"/>
              <w:lang w:val="en-US"/>
            </w:rPr>
            <w:instrText xml:space="preserve"> PAGE   \* MERGEFORMAT </w:instrText>
          </w:r>
          <w:r w:rsidRPr="002A4E9C">
            <w:rPr>
              <w:sz w:val="13"/>
              <w:lang w:val="en-US"/>
            </w:rPr>
            <w:fldChar w:fldCharType="separate"/>
          </w:r>
          <w:r w:rsidR="00353B55">
            <w:rPr>
              <w:noProof/>
              <w:sz w:val="13"/>
              <w:lang w:val="en-US"/>
            </w:rPr>
            <w:t>4</w:t>
          </w:r>
          <w:r w:rsidRPr="002A4E9C">
            <w:rPr>
              <w:sz w:val="13"/>
              <w:lang w:val="en-US"/>
            </w:rPr>
            <w:fldChar w:fldCharType="end"/>
          </w:r>
          <w:r w:rsidRPr="002A4E9C">
            <w:rPr>
              <w:sz w:val="13"/>
              <w:lang w:val="en-US"/>
            </w:rPr>
            <w:t xml:space="preserve"> </w:t>
          </w:r>
          <w:bookmarkStart w:id="33" w:name="lof_even"/>
          <w:r>
            <w:rPr>
              <w:sz w:val="13"/>
              <w:lang w:val="en-US"/>
            </w:rPr>
            <w:t>van</w:t>
          </w:r>
          <w:bookmarkEnd w:id="33"/>
          <w:r w:rsidRPr="002A4E9C">
            <w:rPr>
              <w:sz w:val="13"/>
              <w:lang w:val="en-US"/>
            </w:rPr>
            <w:t xml:space="preserve"> </w:t>
          </w:r>
          <w:fldSimple w:instr=" NUMPAGES   \* MERGEFORMAT ">
            <w:r w:rsidR="00353B55" w:rsidRPr="00353B55">
              <w:rPr>
                <w:noProof/>
                <w:sz w:val="13"/>
                <w:lang w:val="en-US"/>
              </w:rPr>
              <w:t>4</w:t>
            </w:r>
          </w:fldSimple>
        </w:p>
      </w:tc>
    </w:tr>
  </w:tbl>
  <w:p w14:paraId="17D381FD" w14:textId="77777777" w:rsidR="00A722B3" w:rsidRDefault="00A722B3" w:rsidP="002D64F4">
    <w:pPr>
      <w:pStyle w:val="Voettekst"/>
    </w:pPr>
  </w:p>
  <w:p w14:paraId="282E8B52" w14:textId="77777777" w:rsidR="00A722B3" w:rsidRPr="002D64F4" w:rsidRDefault="00A722B3" w:rsidP="002D64F4">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3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100"/>
      <w:gridCol w:w="2013"/>
    </w:tblGrid>
    <w:tr w:rsidR="00A722B3" w:rsidRPr="002D64F4" w14:paraId="41622FEA" w14:textId="77777777" w:rsidTr="002D64F4">
      <w:trPr>
        <w:trHeight w:val="180"/>
      </w:trPr>
      <w:tc>
        <w:tcPr>
          <w:tcW w:w="2100" w:type="dxa"/>
          <w:vAlign w:val="bottom"/>
        </w:tcPr>
        <w:p w14:paraId="4BB436E5" w14:textId="77777777" w:rsidR="00A722B3" w:rsidRPr="002D64F4" w:rsidRDefault="00A722B3" w:rsidP="000049B1">
          <w:pPr>
            <w:pStyle w:val="Voettekst"/>
            <w:spacing w:line="180" w:lineRule="atLeast"/>
            <w:rPr>
              <w:sz w:val="13"/>
            </w:rPr>
          </w:pPr>
          <w:r w:rsidRPr="002D64F4">
            <w:rPr>
              <w:sz w:val="13"/>
            </w:rPr>
            <w:t xml:space="preserve"> </w:t>
          </w:r>
        </w:p>
      </w:tc>
      <w:tc>
        <w:tcPr>
          <w:tcW w:w="2013" w:type="dxa"/>
          <w:tcMar>
            <w:left w:w="0" w:type="dxa"/>
          </w:tcMar>
        </w:tcPr>
        <w:p w14:paraId="5BAAC55C" w14:textId="09FF26AF" w:rsidR="00A722B3" w:rsidRPr="002D64F4" w:rsidRDefault="00A722B3" w:rsidP="000049B1">
          <w:pPr>
            <w:pStyle w:val="Voettekst"/>
            <w:spacing w:line="180" w:lineRule="atLeast"/>
            <w:rPr>
              <w:b/>
              <w:smallCaps/>
              <w:sz w:val="16"/>
            </w:rPr>
          </w:pPr>
          <w:bookmarkStart w:id="34" w:name="odd_classif_type1"/>
          <w:bookmarkStart w:id="35" w:name="lpage_odd"/>
          <w:bookmarkEnd w:id="34"/>
          <w:r w:rsidRPr="000049B1">
            <w:rPr>
              <w:sz w:val="13"/>
            </w:rPr>
            <w:t>Pagina</w:t>
          </w:r>
          <w:bookmarkEnd w:id="35"/>
          <w:r w:rsidRPr="000049B1">
            <w:rPr>
              <w:sz w:val="13"/>
            </w:rPr>
            <w:t xml:space="preserve"> </w:t>
          </w:r>
          <w:r w:rsidRPr="000049B1">
            <w:rPr>
              <w:sz w:val="13"/>
            </w:rPr>
            <w:fldChar w:fldCharType="begin"/>
          </w:r>
          <w:r w:rsidRPr="000049B1">
            <w:rPr>
              <w:sz w:val="13"/>
            </w:rPr>
            <w:instrText xml:space="preserve"> PAGE   \* MERGEFORMAT </w:instrText>
          </w:r>
          <w:r w:rsidRPr="000049B1">
            <w:rPr>
              <w:sz w:val="13"/>
            </w:rPr>
            <w:fldChar w:fldCharType="separate"/>
          </w:r>
          <w:r w:rsidR="00353B55">
            <w:rPr>
              <w:noProof/>
              <w:sz w:val="13"/>
            </w:rPr>
            <w:t>3</w:t>
          </w:r>
          <w:r w:rsidRPr="000049B1">
            <w:rPr>
              <w:sz w:val="13"/>
            </w:rPr>
            <w:fldChar w:fldCharType="end"/>
          </w:r>
          <w:r w:rsidRPr="000049B1">
            <w:rPr>
              <w:sz w:val="13"/>
            </w:rPr>
            <w:t xml:space="preserve"> </w:t>
          </w:r>
          <w:bookmarkStart w:id="36" w:name="lof_odd"/>
          <w:r w:rsidRPr="000049B1">
            <w:rPr>
              <w:sz w:val="13"/>
            </w:rPr>
            <w:t>van</w:t>
          </w:r>
          <w:bookmarkEnd w:id="36"/>
          <w:r w:rsidRPr="000049B1">
            <w:rPr>
              <w:sz w:val="13"/>
            </w:rPr>
            <w:t xml:space="preserve"> </w:t>
          </w:r>
          <w:fldSimple w:instr=" NUMPAGES   \* MERGEFORMAT ">
            <w:r w:rsidR="00353B55" w:rsidRPr="00353B55">
              <w:rPr>
                <w:noProof/>
                <w:sz w:val="13"/>
              </w:rPr>
              <w:t>4</w:t>
            </w:r>
          </w:fldSimple>
        </w:p>
      </w:tc>
    </w:tr>
  </w:tbl>
  <w:p w14:paraId="6ED50783" w14:textId="77777777" w:rsidR="00A722B3" w:rsidRPr="002D64F4" w:rsidRDefault="00A722B3" w:rsidP="002D64F4">
    <w:pPr>
      <w:pStyle w:val="Voettekst"/>
      <w:spacing w:line="180" w:lineRule="exact"/>
    </w:pPr>
  </w:p>
  <w:p w14:paraId="7D8E0ED1" w14:textId="77777777" w:rsidR="00A722B3" w:rsidRPr="002D64F4" w:rsidRDefault="00A722B3" w:rsidP="002D64F4">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4DDAC" w14:textId="77777777" w:rsidR="00A722B3" w:rsidRPr="002D64F4" w:rsidRDefault="00A722B3" w:rsidP="002D64F4">
    <w:pPr>
      <w:pStyle w:val="Voettekst"/>
      <w:spacing w:line="180" w:lineRule="exact"/>
    </w:pPr>
  </w:p>
  <w:p w14:paraId="57B9087E" w14:textId="77777777" w:rsidR="00A722B3" w:rsidRPr="002D64F4" w:rsidRDefault="00A722B3" w:rsidP="002D64F4">
    <w:pPr>
      <w:pStyle w:val="Voettekst"/>
    </w:pPr>
  </w:p>
  <w:p w14:paraId="7087B106" w14:textId="77777777" w:rsidR="00A722B3" w:rsidRPr="002D64F4" w:rsidRDefault="00A722B3" w:rsidP="002D64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1B6C" w14:textId="77777777" w:rsidR="00EE5699" w:rsidRDefault="00EE5699">
      <w:r>
        <w:separator/>
      </w:r>
    </w:p>
  </w:footnote>
  <w:footnote w:type="continuationSeparator" w:id="0">
    <w:p w14:paraId="0B99184A" w14:textId="77777777" w:rsidR="00EE5699" w:rsidRDefault="00EE5699">
      <w:r>
        <w:continuationSeparator/>
      </w:r>
    </w:p>
  </w:footnote>
  <w:footnote w:type="continuationNotice" w:id="1">
    <w:p w14:paraId="03DABE48" w14:textId="77777777" w:rsidR="00EE5699" w:rsidRDefault="00EE56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BAF7" w14:textId="77777777" w:rsidR="00A722B3" w:rsidRDefault="00A722B3" w:rsidP="002D64F4">
    <w:pPr>
      <w:pStyle w:val="Koptekst"/>
      <w:spacing w:line="180" w:lineRule="atLeast"/>
      <w:rPr>
        <w:sz w:val="13"/>
        <w:lang w:val="en-US"/>
      </w:rPr>
    </w:pPr>
  </w:p>
  <w:p w14:paraId="044D5520" w14:textId="77777777" w:rsidR="00A722B3" w:rsidRDefault="00A722B3" w:rsidP="002D64F4">
    <w:pPr>
      <w:pStyle w:val="Koptekst"/>
      <w:spacing w:line="180" w:lineRule="atLeast"/>
      <w:rPr>
        <w:sz w:val="13"/>
        <w:lang w:val="en-US"/>
      </w:rPr>
    </w:pPr>
  </w:p>
  <w:p w14:paraId="25C7535D" w14:textId="77777777" w:rsidR="00A722B3" w:rsidRDefault="00A722B3" w:rsidP="002D64F4">
    <w:pPr>
      <w:pStyle w:val="Koptekst"/>
      <w:spacing w:line="180" w:lineRule="atLeast"/>
      <w:rPr>
        <w:sz w:val="13"/>
        <w:lang w:val="en-US"/>
      </w:rPr>
    </w:pPr>
  </w:p>
  <w:p w14:paraId="6AD5ED1A" w14:textId="77777777" w:rsidR="00A722B3" w:rsidRDefault="00A722B3" w:rsidP="002D64F4">
    <w:pPr>
      <w:pStyle w:val="Koptekst"/>
      <w:spacing w:line="180" w:lineRule="atLeast"/>
      <w:rPr>
        <w:sz w:val="13"/>
        <w:lang w:val="en-US"/>
      </w:rPr>
    </w:pPr>
  </w:p>
  <w:p w14:paraId="2BF5E1E0" w14:textId="77777777" w:rsidR="00A722B3" w:rsidRDefault="00A722B3" w:rsidP="002D64F4">
    <w:pPr>
      <w:pStyle w:val="Koptekst"/>
      <w:spacing w:line="180" w:lineRule="atLeast"/>
      <w:rPr>
        <w:sz w:val="13"/>
        <w:lang w:val="en-US"/>
      </w:rPr>
    </w:pPr>
  </w:p>
  <w:p w14:paraId="12E729B7" w14:textId="77777777" w:rsidR="00A722B3" w:rsidRDefault="00A722B3" w:rsidP="002D64F4">
    <w:pPr>
      <w:pStyle w:val="Koptekst"/>
      <w:spacing w:line="180" w:lineRule="atLeast"/>
      <w:rPr>
        <w:sz w:val="13"/>
        <w:lang w:val="en-US"/>
      </w:rPr>
    </w:pPr>
  </w:p>
  <w:p w14:paraId="49381511" w14:textId="77777777" w:rsidR="00A722B3" w:rsidRDefault="00A722B3" w:rsidP="002D64F4">
    <w:pPr>
      <w:pStyle w:val="Koptekst"/>
      <w:spacing w:line="180" w:lineRule="atLeast"/>
      <w:rPr>
        <w:sz w:val="13"/>
        <w:lang w:val="en-US"/>
      </w:rPr>
    </w:pPr>
  </w:p>
  <w:p w14:paraId="078D00E0" w14:textId="77777777" w:rsidR="00A722B3" w:rsidRDefault="00A722B3" w:rsidP="002D64F4">
    <w:pPr>
      <w:pStyle w:val="Koptekst"/>
      <w:spacing w:line="180" w:lineRule="atLeast"/>
      <w:rPr>
        <w:sz w:val="13"/>
        <w:lang w:val="en-US"/>
      </w:rPr>
    </w:pPr>
  </w:p>
  <w:p w14:paraId="476740BB" w14:textId="77777777" w:rsidR="00A722B3" w:rsidRDefault="00A722B3" w:rsidP="002D64F4">
    <w:pPr>
      <w:pStyle w:val="Koptekst"/>
      <w:spacing w:line="180" w:lineRule="atLeast"/>
      <w:rPr>
        <w:sz w:val="13"/>
        <w:lang w:val="en-US"/>
      </w:rPr>
    </w:pPr>
  </w:p>
  <w:p w14:paraId="5F2B17FA" w14:textId="77777777" w:rsidR="00A722B3" w:rsidRDefault="00A722B3" w:rsidP="002D64F4">
    <w:pPr>
      <w:pStyle w:val="Koptekst"/>
      <w:spacing w:line="180" w:lineRule="atLeast"/>
      <w:rPr>
        <w:sz w:val="13"/>
        <w:lang w:val="en-US"/>
      </w:rPr>
    </w:pPr>
  </w:p>
  <w:p w14:paraId="1343CE0E" w14:textId="77777777" w:rsidR="00A722B3" w:rsidRDefault="00A722B3" w:rsidP="002D64F4">
    <w:pPr>
      <w:pStyle w:val="Koptekst"/>
      <w:spacing w:line="180" w:lineRule="atLeast"/>
      <w:rPr>
        <w:sz w:val="13"/>
        <w:lang w:val="en-US"/>
      </w:rPr>
    </w:pPr>
  </w:p>
  <w:p w14:paraId="2B44A8B5" w14:textId="77777777" w:rsidR="00A722B3" w:rsidRDefault="00A722B3" w:rsidP="002D64F4">
    <w:pPr>
      <w:pStyle w:val="Koptekst"/>
      <w:spacing w:line="180" w:lineRule="atLeast"/>
      <w:rPr>
        <w:sz w:val="13"/>
        <w:lang w:val="en-US"/>
      </w:rPr>
    </w:pPr>
  </w:p>
  <w:p w14:paraId="0408F562" w14:textId="77777777" w:rsidR="00A722B3" w:rsidRPr="00DB4D47" w:rsidRDefault="00A722B3" w:rsidP="002D64F4">
    <w:pPr>
      <w:pStyle w:val="colofone"/>
      <w:spacing w:after="0"/>
    </w:pPr>
  </w:p>
  <w:p w14:paraId="66BA6AF8" w14:textId="77777777" w:rsidR="00A722B3" w:rsidRPr="002D64F4" w:rsidRDefault="00A722B3" w:rsidP="002D64F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268"/>
      <w:gridCol w:w="5443"/>
    </w:tblGrid>
    <w:tr w:rsidR="00A722B3" w:rsidRPr="002D64F4" w14:paraId="4B1174F9" w14:textId="77777777" w:rsidTr="002D64F4">
      <w:trPr>
        <w:trHeight w:val="780"/>
      </w:trPr>
      <w:tc>
        <w:tcPr>
          <w:tcW w:w="2268" w:type="dxa"/>
        </w:tcPr>
        <w:p w14:paraId="4A49F285" w14:textId="77777777" w:rsidR="00A722B3" w:rsidRPr="002D64F4" w:rsidRDefault="00A722B3" w:rsidP="002D64F4">
          <w:pPr>
            <w:framePr w:hSpace="180" w:wrap="around" w:vAnchor="page" w:hAnchor="page" w:x="3248" w:y="2880"/>
            <w:rPr>
              <w:sz w:val="24"/>
            </w:rPr>
          </w:pPr>
        </w:p>
      </w:tc>
      <w:tc>
        <w:tcPr>
          <w:tcW w:w="5443" w:type="dxa"/>
        </w:tcPr>
        <w:p w14:paraId="11E9A2A6" w14:textId="77777777" w:rsidR="00A722B3" w:rsidRPr="002D64F4" w:rsidRDefault="00A722B3" w:rsidP="002D64F4">
          <w:pPr>
            <w:framePr w:hSpace="180" w:wrap="around" w:vAnchor="page" w:hAnchor="page" w:x="3248" w:y="2880"/>
          </w:pPr>
        </w:p>
      </w:tc>
    </w:tr>
    <w:tr w:rsidR="00A722B3" w:rsidRPr="002D64F4" w14:paraId="03BEB40D" w14:textId="77777777" w:rsidTr="002D64F4">
      <w:trPr>
        <w:trHeight w:val="240"/>
      </w:trPr>
      <w:tc>
        <w:tcPr>
          <w:tcW w:w="2268" w:type="dxa"/>
        </w:tcPr>
        <w:p w14:paraId="77C156E9" w14:textId="77777777" w:rsidR="00A722B3" w:rsidRPr="002D64F4" w:rsidRDefault="00A722B3" w:rsidP="002D64F4">
          <w:pPr>
            <w:framePr w:hSpace="180" w:wrap="around" w:vAnchor="page" w:hAnchor="page" w:x="3248" w:y="2880"/>
          </w:pPr>
        </w:p>
      </w:tc>
      <w:tc>
        <w:tcPr>
          <w:tcW w:w="5443" w:type="dxa"/>
        </w:tcPr>
        <w:p w14:paraId="4F301C68" w14:textId="77777777" w:rsidR="00A722B3" w:rsidRPr="002D64F4" w:rsidRDefault="00A722B3" w:rsidP="000049B1">
          <w:pPr>
            <w:framePr w:hSpace="180" w:wrap="around" w:vAnchor="page" w:hAnchor="page" w:x="3248" w:y="2880"/>
          </w:pPr>
          <w:r>
            <w:t>Rijksvastgoedbedrijf</w:t>
          </w:r>
        </w:p>
      </w:tc>
    </w:tr>
    <w:tr w:rsidR="00A722B3" w:rsidRPr="002D64F4" w14:paraId="3DB59FCF" w14:textId="77777777" w:rsidTr="002D64F4">
      <w:trPr>
        <w:trHeight w:val="240"/>
      </w:trPr>
      <w:tc>
        <w:tcPr>
          <w:tcW w:w="2268" w:type="dxa"/>
        </w:tcPr>
        <w:p w14:paraId="460E0A46" w14:textId="77777777" w:rsidR="00A722B3" w:rsidRPr="002D64F4" w:rsidRDefault="00A722B3" w:rsidP="002D64F4">
          <w:pPr>
            <w:framePr w:hSpace="180" w:wrap="around" w:vAnchor="page" w:hAnchor="page" w:x="3248" w:y="2880"/>
          </w:pPr>
        </w:p>
      </w:tc>
      <w:tc>
        <w:tcPr>
          <w:tcW w:w="5443" w:type="dxa"/>
        </w:tcPr>
        <w:p w14:paraId="23ACF812" w14:textId="77777777" w:rsidR="00A722B3" w:rsidRPr="002D64F4" w:rsidRDefault="00A722B3" w:rsidP="000049B1">
          <w:pPr>
            <w:framePr w:hSpace="180" w:wrap="around" w:vAnchor="page" w:hAnchor="page" w:x="3248" w:y="2880"/>
          </w:pPr>
          <w:r>
            <w:t>Directie Transacties en Projecten in samenwerking met Directie Vastgoedbeheer</w:t>
          </w:r>
        </w:p>
      </w:tc>
    </w:tr>
    <w:tr w:rsidR="00A722B3" w:rsidRPr="002D64F4" w14:paraId="31E91D21" w14:textId="77777777" w:rsidTr="002D64F4">
      <w:trPr>
        <w:trHeight w:val="240"/>
      </w:trPr>
      <w:tc>
        <w:tcPr>
          <w:tcW w:w="2268" w:type="dxa"/>
        </w:tcPr>
        <w:p w14:paraId="7BC096CC" w14:textId="77777777" w:rsidR="00A722B3" w:rsidRPr="002D64F4" w:rsidRDefault="00A722B3" w:rsidP="002D64F4">
          <w:pPr>
            <w:framePr w:hSpace="180" w:wrap="around" w:vAnchor="page" w:hAnchor="page" w:x="3248" w:y="2880"/>
          </w:pPr>
        </w:p>
      </w:tc>
      <w:tc>
        <w:tcPr>
          <w:tcW w:w="5443" w:type="dxa"/>
        </w:tcPr>
        <w:p w14:paraId="2665FEB5" w14:textId="77777777" w:rsidR="00A722B3" w:rsidRPr="002D64F4" w:rsidRDefault="00A722B3" w:rsidP="002D64F4">
          <w:pPr>
            <w:framePr w:hSpace="180" w:wrap="around" w:vAnchor="page" w:hAnchor="page" w:x="3248" w:y="2880"/>
          </w:pPr>
        </w:p>
      </w:tc>
    </w:tr>
    <w:tr w:rsidR="00A722B3" w:rsidRPr="002D64F4" w14:paraId="26921C4C" w14:textId="77777777" w:rsidTr="002D64F4">
      <w:trPr>
        <w:trHeight w:val="240"/>
      </w:trPr>
      <w:tc>
        <w:tcPr>
          <w:tcW w:w="2268" w:type="dxa"/>
        </w:tcPr>
        <w:p w14:paraId="570F3761" w14:textId="77777777" w:rsidR="00A722B3" w:rsidRPr="002D64F4" w:rsidRDefault="00A722B3" w:rsidP="002D64F4">
          <w:pPr>
            <w:framePr w:hSpace="180" w:wrap="around" w:vAnchor="page" w:hAnchor="page" w:x="3248" w:y="2880"/>
          </w:pPr>
        </w:p>
      </w:tc>
      <w:tc>
        <w:tcPr>
          <w:tcW w:w="5443" w:type="dxa"/>
        </w:tcPr>
        <w:p w14:paraId="7DCC6D82" w14:textId="77777777" w:rsidR="00A722B3" w:rsidRPr="002D64F4" w:rsidRDefault="00A722B3" w:rsidP="002D64F4">
          <w:pPr>
            <w:framePr w:hSpace="180" w:wrap="around" w:vAnchor="page" w:hAnchor="page" w:x="3248" w:y="2880"/>
          </w:pPr>
        </w:p>
      </w:tc>
    </w:tr>
    <w:tr w:rsidR="00A722B3" w:rsidRPr="002D64F4" w14:paraId="0FF4770B" w14:textId="77777777" w:rsidTr="002D64F4">
      <w:trPr>
        <w:trHeight w:val="240"/>
      </w:trPr>
      <w:tc>
        <w:tcPr>
          <w:tcW w:w="2268" w:type="dxa"/>
        </w:tcPr>
        <w:p w14:paraId="4E54640E" w14:textId="77777777" w:rsidR="00A722B3" w:rsidRPr="002D64F4" w:rsidRDefault="00A722B3" w:rsidP="002D64F4">
          <w:pPr>
            <w:framePr w:hSpace="180" w:wrap="around" w:vAnchor="page" w:hAnchor="page" w:x="3248" w:y="2880"/>
          </w:pPr>
        </w:p>
      </w:tc>
      <w:tc>
        <w:tcPr>
          <w:tcW w:w="5443" w:type="dxa"/>
        </w:tcPr>
        <w:p w14:paraId="168F3BC3" w14:textId="77777777" w:rsidR="00A722B3" w:rsidRPr="002D64F4" w:rsidRDefault="00A722B3" w:rsidP="003878C0">
          <w:pPr>
            <w:framePr w:hSpace="180" w:wrap="around" w:vAnchor="page" w:hAnchor="page" w:x="3248" w:y="2880"/>
          </w:pPr>
          <w:bookmarkStart w:id="0" w:name="visit_address"/>
          <w:r>
            <w:t>Directie T&amp;P</w:t>
          </w:r>
          <w:r w:rsidRPr="002D64F4">
            <w:t xml:space="preserve">, </w:t>
          </w:r>
          <w:bookmarkEnd w:id="0"/>
          <w:r>
            <w:t>Afdeling Verkoop</w:t>
          </w:r>
        </w:p>
      </w:tc>
    </w:tr>
    <w:tr w:rsidR="00A722B3" w:rsidRPr="002D64F4" w14:paraId="61593734" w14:textId="77777777" w:rsidTr="002D64F4">
      <w:trPr>
        <w:trHeight w:val="240"/>
      </w:trPr>
      <w:tc>
        <w:tcPr>
          <w:tcW w:w="2268" w:type="dxa"/>
        </w:tcPr>
        <w:p w14:paraId="30879440" w14:textId="77777777" w:rsidR="00A722B3" w:rsidRPr="002D64F4" w:rsidRDefault="00A722B3" w:rsidP="002D64F4">
          <w:pPr>
            <w:framePr w:hSpace="180" w:wrap="around" w:vAnchor="page" w:hAnchor="page" w:x="3248" w:y="2880"/>
          </w:pPr>
        </w:p>
      </w:tc>
      <w:tc>
        <w:tcPr>
          <w:tcW w:w="5443" w:type="dxa"/>
        </w:tcPr>
        <w:p w14:paraId="5C4F1804" w14:textId="77777777" w:rsidR="00A722B3" w:rsidRPr="002D64F4" w:rsidRDefault="00A722B3" w:rsidP="003878C0">
          <w:pPr>
            <w:framePr w:hSpace="180" w:wrap="around" w:vAnchor="page" w:hAnchor="page" w:x="3248" w:y="2880"/>
          </w:pPr>
          <w:bookmarkStart w:id="1" w:name="postal_address"/>
          <w:r w:rsidRPr="002D64F4">
            <w:t xml:space="preserve">Postbus </w:t>
          </w:r>
          <w:bookmarkEnd w:id="1"/>
          <w:r>
            <w:t>16700</w:t>
          </w:r>
        </w:p>
      </w:tc>
    </w:tr>
    <w:tr w:rsidR="00A722B3" w:rsidRPr="002D64F4" w14:paraId="25F47C4F" w14:textId="77777777" w:rsidTr="002D64F4">
      <w:trPr>
        <w:trHeight w:val="240"/>
      </w:trPr>
      <w:tc>
        <w:tcPr>
          <w:tcW w:w="2268" w:type="dxa"/>
        </w:tcPr>
        <w:p w14:paraId="36A7B95B" w14:textId="77777777" w:rsidR="00A722B3" w:rsidRPr="002D64F4" w:rsidRDefault="00A722B3" w:rsidP="002D64F4">
          <w:pPr>
            <w:framePr w:hSpace="180" w:wrap="around" w:vAnchor="page" w:hAnchor="page" w:x="3248" w:y="2880"/>
          </w:pPr>
        </w:p>
      </w:tc>
      <w:tc>
        <w:tcPr>
          <w:tcW w:w="5443" w:type="dxa"/>
        </w:tcPr>
        <w:p w14:paraId="5B7EAE60" w14:textId="77777777" w:rsidR="00A722B3" w:rsidRPr="002D64F4" w:rsidRDefault="00A722B3" w:rsidP="002D64F4">
          <w:pPr>
            <w:framePr w:hSpace="180" w:wrap="around" w:vAnchor="page" w:hAnchor="page" w:x="3248" w:y="2880"/>
          </w:pPr>
          <w:r>
            <w:t>2500 BS Den Haag</w:t>
          </w:r>
        </w:p>
      </w:tc>
    </w:tr>
    <w:tr w:rsidR="00A722B3" w:rsidRPr="002D64F4" w14:paraId="548F8B21" w14:textId="77777777" w:rsidTr="002D64F4">
      <w:trPr>
        <w:trHeight w:val="240"/>
      </w:trPr>
      <w:tc>
        <w:tcPr>
          <w:tcW w:w="2268" w:type="dxa"/>
        </w:tcPr>
        <w:p w14:paraId="2F51979A" w14:textId="77777777" w:rsidR="00A722B3" w:rsidRPr="002D64F4" w:rsidRDefault="00A722B3" w:rsidP="002D64F4">
          <w:pPr>
            <w:framePr w:hSpace="180" w:wrap="around" w:vAnchor="page" w:hAnchor="page" w:x="3248" w:y="2880"/>
          </w:pPr>
        </w:p>
      </w:tc>
      <w:tc>
        <w:tcPr>
          <w:tcW w:w="5443" w:type="dxa"/>
        </w:tcPr>
        <w:p w14:paraId="6831AB8F" w14:textId="77777777" w:rsidR="00A722B3" w:rsidRPr="002D64F4" w:rsidRDefault="00A722B3" w:rsidP="002D64F4">
          <w:pPr>
            <w:framePr w:hSpace="180" w:wrap="around" w:vAnchor="page" w:hAnchor="page" w:x="3248" w:y="2880"/>
          </w:pPr>
        </w:p>
      </w:tc>
    </w:tr>
    <w:tr w:rsidR="00A722B3" w:rsidRPr="002D64F4" w14:paraId="7559FFE2" w14:textId="77777777" w:rsidTr="002D64F4">
      <w:trPr>
        <w:trHeight w:val="240"/>
      </w:trPr>
      <w:tc>
        <w:tcPr>
          <w:tcW w:w="2268" w:type="dxa"/>
        </w:tcPr>
        <w:p w14:paraId="21D94655" w14:textId="77777777" w:rsidR="00A722B3" w:rsidRPr="002D64F4" w:rsidRDefault="00A722B3" w:rsidP="002D64F4">
          <w:pPr>
            <w:framePr w:hSpace="180" w:wrap="around" w:vAnchor="page" w:hAnchor="page" w:x="3248" w:y="2880"/>
          </w:pPr>
          <w:bookmarkStart w:id="2" w:name="lauthor"/>
          <w:r w:rsidRPr="002D64F4">
            <w:t>Contactpersoon</w:t>
          </w:r>
          <w:bookmarkEnd w:id="2"/>
        </w:p>
      </w:tc>
      <w:tc>
        <w:tcPr>
          <w:tcW w:w="5443" w:type="dxa"/>
        </w:tcPr>
        <w:p w14:paraId="276C0073" w14:textId="77777777" w:rsidR="00A722B3" w:rsidRPr="002D64F4" w:rsidRDefault="00A722B3" w:rsidP="002D64F4">
          <w:pPr>
            <w:framePr w:hSpace="180" w:wrap="around" w:vAnchor="page" w:hAnchor="page" w:x="3248" w:y="2880"/>
          </w:pPr>
          <w:r>
            <w:t>Sevan Markerink</w:t>
          </w:r>
        </w:p>
      </w:tc>
    </w:tr>
    <w:tr w:rsidR="00A722B3" w:rsidRPr="002D64F4" w14:paraId="7E9A3CE1" w14:textId="77777777" w:rsidTr="002D64F4">
      <w:trPr>
        <w:trHeight w:val="240"/>
      </w:trPr>
      <w:tc>
        <w:tcPr>
          <w:tcW w:w="2268" w:type="dxa"/>
        </w:tcPr>
        <w:p w14:paraId="18BA8594" w14:textId="77777777" w:rsidR="00A722B3" w:rsidRPr="002D64F4" w:rsidRDefault="00A722B3" w:rsidP="002D64F4">
          <w:pPr>
            <w:framePr w:hSpace="180" w:wrap="around" w:vAnchor="page" w:hAnchor="page" w:x="3248" w:y="2880"/>
          </w:pPr>
        </w:p>
      </w:tc>
      <w:tc>
        <w:tcPr>
          <w:tcW w:w="5443" w:type="dxa"/>
        </w:tcPr>
        <w:p w14:paraId="46A337A3" w14:textId="77777777" w:rsidR="00A722B3" w:rsidRPr="002D64F4" w:rsidRDefault="00A722B3" w:rsidP="002D64F4">
          <w:pPr>
            <w:framePr w:hSpace="180" w:wrap="around" w:vAnchor="page" w:hAnchor="page" w:x="3248" w:y="2880"/>
            <w:rPr>
              <w:i/>
            </w:rPr>
          </w:pPr>
          <w:r>
            <w:rPr>
              <w:i/>
            </w:rPr>
            <w:t>Projectbureau Locatie Valkenburg</w:t>
          </w:r>
        </w:p>
      </w:tc>
    </w:tr>
    <w:tr w:rsidR="00A722B3" w:rsidRPr="002D64F4" w14:paraId="08C6B7D5" w14:textId="77777777" w:rsidTr="002D64F4">
      <w:trPr>
        <w:trHeight w:val="240"/>
      </w:trPr>
      <w:tc>
        <w:tcPr>
          <w:tcW w:w="2268" w:type="dxa"/>
        </w:tcPr>
        <w:p w14:paraId="7E1E8DAE" w14:textId="77777777" w:rsidR="00A722B3" w:rsidRPr="002D64F4" w:rsidRDefault="00A722B3" w:rsidP="002D64F4">
          <w:pPr>
            <w:framePr w:hSpace="180" w:wrap="around" w:vAnchor="page" w:hAnchor="page" w:x="3248" w:y="2880"/>
          </w:pPr>
        </w:p>
      </w:tc>
      <w:tc>
        <w:tcPr>
          <w:tcW w:w="5443" w:type="dxa"/>
        </w:tcPr>
        <w:p w14:paraId="752E357B" w14:textId="77777777" w:rsidR="00A722B3" w:rsidRPr="002D64F4" w:rsidRDefault="00A722B3" w:rsidP="002D64F4">
          <w:pPr>
            <w:framePr w:hSpace="180" w:wrap="around" w:vAnchor="page" w:hAnchor="page" w:x="3248" w:y="2880"/>
          </w:pPr>
          <w:bookmarkStart w:id="3" w:name="ltel_author"/>
          <w:r w:rsidRPr="002D64F4">
            <w:t>T</w:t>
          </w:r>
          <w:bookmarkEnd w:id="3"/>
          <w:r w:rsidRPr="002D64F4">
            <w:t xml:space="preserve">   </w:t>
          </w:r>
          <w:r>
            <w:t xml:space="preserve"> </w:t>
          </w:r>
          <w:r w:rsidRPr="003878C0">
            <w:t>0627162936</w:t>
          </w:r>
        </w:p>
      </w:tc>
    </w:tr>
    <w:tr w:rsidR="00A722B3" w:rsidRPr="002D64F4" w14:paraId="2370A26B" w14:textId="77777777" w:rsidTr="002D64F4">
      <w:trPr>
        <w:trHeight w:val="240"/>
      </w:trPr>
      <w:tc>
        <w:tcPr>
          <w:tcW w:w="2268" w:type="dxa"/>
        </w:tcPr>
        <w:p w14:paraId="4A871B81" w14:textId="77777777" w:rsidR="00A722B3" w:rsidRPr="002D64F4" w:rsidRDefault="00A722B3" w:rsidP="002D64F4">
          <w:pPr>
            <w:framePr w:hSpace="180" w:wrap="around" w:vAnchor="page" w:hAnchor="page" w:x="3248" w:y="2880"/>
          </w:pPr>
        </w:p>
      </w:tc>
      <w:tc>
        <w:tcPr>
          <w:tcW w:w="5443" w:type="dxa"/>
        </w:tcPr>
        <w:p w14:paraId="3C36F563" w14:textId="77777777" w:rsidR="00A722B3" w:rsidRPr="002D64F4" w:rsidRDefault="00A722B3" w:rsidP="002D64F4">
          <w:pPr>
            <w:framePr w:hSpace="180" w:wrap="around" w:vAnchor="page" w:hAnchor="page" w:x="3248" w:y="2880"/>
          </w:pPr>
        </w:p>
      </w:tc>
    </w:tr>
    <w:tr w:rsidR="00A722B3" w:rsidRPr="003878C0" w14:paraId="7A0F78B0" w14:textId="77777777" w:rsidTr="002D64F4">
      <w:trPr>
        <w:trHeight w:val="240"/>
      </w:trPr>
      <w:tc>
        <w:tcPr>
          <w:tcW w:w="2268" w:type="dxa"/>
        </w:tcPr>
        <w:p w14:paraId="3313B957" w14:textId="77777777" w:rsidR="00A722B3" w:rsidRPr="002D64F4" w:rsidRDefault="00A722B3" w:rsidP="002D64F4">
          <w:pPr>
            <w:framePr w:hSpace="180" w:wrap="around" w:vAnchor="page" w:hAnchor="page" w:x="3248" w:y="2880"/>
          </w:pPr>
        </w:p>
      </w:tc>
      <w:tc>
        <w:tcPr>
          <w:tcW w:w="5443" w:type="dxa"/>
        </w:tcPr>
        <w:p w14:paraId="16BA099D" w14:textId="77777777" w:rsidR="00A722B3" w:rsidRPr="003878C0" w:rsidRDefault="00A722B3" w:rsidP="00A94166">
          <w:pPr>
            <w:framePr w:hSpace="180" w:wrap="around" w:vAnchor="page" w:hAnchor="page" w:x="3248" w:y="2880"/>
            <w:rPr>
              <w:lang w:val="es-ES"/>
            </w:rPr>
          </w:pPr>
          <w:bookmarkStart w:id="4" w:name="email"/>
          <w:r w:rsidRPr="003878C0">
            <w:rPr>
              <w:lang w:val="es-ES"/>
            </w:rPr>
            <w:t>Sevan.</w:t>
          </w:r>
          <w:r>
            <w:rPr>
              <w:lang w:val="es-ES"/>
            </w:rPr>
            <w:t>Markerink</w:t>
          </w:r>
          <w:r w:rsidRPr="003878C0">
            <w:rPr>
              <w:lang w:val="es-ES"/>
            </w:rPr>
            <w:t>@rijksoverheid.nl</w:t>
          </w:r>
          <w:bookmarkEnd w:id="4"/>
        </w:p>
      </w:tc>
    </w:tr>
    <w:tr w:rsidR="00A722B3" w:rsidRPr="003878C0" w14:paraId="64F46E93" w14:textId="77777777" w:rsidTr="002D64F4">
      <w:trPr>
        <w:trHeight w:val="240"/>
      </w:trPr>
      <w:tc>
        <w:tcPr>
          <w:tcW w:w="2268" w:type="dxa"/>
        </w:tcPr>
        <w:p w14:paraId="3E960208" w14:textId="77777777" w:rsidR="00A722B3" w:rsidRPr="003878C0" w:rsidRDefault="00A722B3" w:rsidP="002D64F4">
          <w:pPr>
            <w:framePr w:hSpace="180" w:wrap="around" w:vAnchor="page" w:hAnchor="page" w:x="3248" w:y="2880"/>
            <w:rPr>
              <w:lang w:val="es-ES"/>
            </w:rPr>
          </w:pPr>
        </w:p>
      </w:tc>
      <w:tc>
        <w:tcPr>
          <w:tcW w:w="5443" w:type="dxa"/>
        </w:tcPr>
        <w:p w14:paraId="1BD8BDC2" w14:textId="77777777" w:rsidR="00A722B3" w:rsidRPr="003878C0" w:rsidRDefault="00A722B3" w:rsidP="002D64F4">
          <w:pPr>
            <w:framePr w:hSpace="180" w:wrap="around" w:vAnchor="page" w:hAnchor="page" w:x="3248" w:y="2880"/>
            <w:rPr>
              <w:lang w:val="es-ES"/>
            </w:rPr>
          </w:pPr>
        </w:p>
      </w:tc>
    </w:tr>
    <w:tr w:rsidR="00A722B3" w:rsidRPr="003878C0" w14:paraId="1840755B" w14:textId="77777777" w:rsidTr="002D64F4">
      <w:trPr>
        <w:trHeight w:val="240"/>
      </w:trPr>
      <w:tc>
        <w:tcPr>
          <w:tcW w:w="2268" w:type="dxa"/>
        </w:tcPr>
        <w:p w14:paraId="1042F8F6" w14:textId="77777777" w:rsidR="00A722B3" w:rsidRPr="003878C0" w:rsidRDefault="00A722B3" w:rsidP="002D64F4">
          <w:pPr>
            <w:framePr w:hSpace="180" w:wrap="around" w:vAnchor="page" w:hAnchor="page" w:x="3248" w:y="2880"/>
            <w:rPr>
              <w:lang w:val="es-ES"/>
            </w:rPr>
          </w:pPr>
          <w:bookmarkStart w:id="5" w:name="lversion"/>
          <w:proofErr w:type="spellStart"/>
          <w:r w:rsidRPr="003878C0">
            <w:rPr>
              <w:lang w:val="es-ES"/>
            </w:rPr>
            <w:t>Versie</w:t>
          </w:r>
          <w:bookmarkEnd w:id="5"/>
          <w:proofErr w:type="spellEnd"/>
        </w:p>
      </w:tc>
      <w:tc>
        <w:tcPr>
          <w:tcW w:w="5443" w:type="dxa"/>
        </w:tcPr>
        <w:p w14:paraId="7455BCFF" w14:textId="684A87DF" w:rsidR="00A722B3" w:rsidRPr="003878C0" w:rsidRDefault="00A722B3" w:rsidP="00961E99">
          <w:pPr>
            <w:framePr w:hSpace="180" w:wrap="around" w:vAnchor="page" w:hAnchor="page" w:x="3248" w:y="2880"/>
            <w:rPr>
              <w:lang w:val="es-ES"/>
            </w:rPr>
          </w:pPr>
          <w:bookmarkStart w:id="6" w:name="version"/>
          <w:r>
            <w:rPr>
              <w:lang w:val="es-ES"/>
            </w:rPr>
            <w:t>0.</w:t>
          </w:r>
          <w:bookmarkEnd w:id="6"/>
          <w:r>
            <w:rPr>
              <w:lang w:val="es-ES"/>
            </w:rPr>
            <w:t>7</w:t>
          </w:r>
        </w:p>
      </w:tc>
    </w:tr>
    <w:tr w:rsidR="00A722B3" w:rsidRPr="003878C0" w14:paraId="3D7AC758" w14:textId="77777777" w:rsidTr="002D64F4">
      <w:trPr>
        <w:trHeight w:val="240"/>
      </w:trPr>
      <w:tc>
        <w:tcPr>
          <w:tcW w:w="2268" w:type="dxa"/>
        </w:tcPr>
        <w:p w14:paraId="7BE2DB21" w14:textId="77777777" w:rsidR="00A722B3" w:rsidRPr="003878C0" w:rsidRDefault="00A722B3" w:rsidP="002D64F4">
          <w:pPr>
            <w:framePr w:hSpace="180" w:wrap="around" w:vAnchor="page" w:hAnchor="page" w:x="3248" w:y="2880"/>
            <w:rPr>
              <w:lang w:val="es-ES"/>
            </w:rPr>
          </w:pPr>
          <w:bookmarkStart w:id="7" w:name="lcommisioned_by"/>
          <w:bookmarkStart w:id="8" w:name="lauthors"/>
          <w:bookmarkStart w:id="9" w:name="lproject_number"/>
          <w:bookmarkEnd w:id="7"/>
          <w:bookmarkEnd w:id="8"/>
          <w:proofErr w:type="spellStart"/>
          <w:r w:rsidRPr="003878C0">
            <w:rPr>
              <w:lang w:val="es-ES"/>
            </w:rPr>
            <w:t>Projectnummer</w:t>
          </w:r>
          <w:bookmarkEnd w:id="9"/>
          <w:proofErr w:type="spellEnd"/>
        </w:p>
      </w:tc>
      <w:tc>
        <w:tcPr>
          <w:tcW w:w="5443" w:type="dxa"/>
        </w:tcPr>
        <w:p w14:paraId="48FD6E3C" w14:textId="72B56E13" w:rsidR="00A722B3" w:rsidRPr="003878C0" w:rsidRDefault="00A722B3" w:rsidP="002D64F4">
          <w:pPr>
            <w:framePr w:hSpace="180" w:wrap="around" w:vAnchor="page" w:hAnchor="page" w:x="3248" w:y="2880"/>
            <w:rPr>
              <w:lang w:val="es-ES"/>
            </w:rPr>
          </w:pPr>
          <w:r>
            <w:t>23872</w:t>
          </w:r>
        </w:p>
      </w:tc>
    </w:tr>
    <w:tr w:rsidR="00A722B3" w:rsidRPr="003878C0" w14:paraId="068946C1" w14:textId="77777777" w:rsidTr="002D64F4">
      <w:trPr>
        <w:trHeight w:val="240"/>
      </w:trPr>
      <w:tc>
        <w:tcPr>
          <w:tcW w:w="2268" w:type="dxa"/>
        </w:tcPr>
        <w:p w14:paraId="2A3E42C0" w14:textId="77777777" w:rsidR="00A722B3" w:rsidRPr="003878C0" w:rsidRDefault="00A722B3" w:rsidP="002D64F4">
          <w:pPr>
            <w:framePr w:hSpace="180" w:wrap="around" w:vAnchor="page" w:hAnchor="page" w:x="3248" w:y="2880"/>
            <w:rPr>
              <w:lang w:val="es-ES"/>
            </w:rPr>
          </w:pPr>
        </w:p>
      </w:tc>
      <w:tc>
        <w:tcPr>
          <w:tcW w:w="5443" w:type="dxa"/>
        </w:tcPr>
        <w:p w14:paraId="31939A0A" w14:textId="77777777" w:rsidR="00A722B3" w:rsidRPr="003878C0" w:rsidRDefault="00A722B3" w:rsidP="002D64F4">
          <w:pPr>
            <w:framePr w:hSpace="180" w:wrap="around" w:vAnchor="page" w:hAnchor="page" w:x="3248" w:y="2880"/>
            <w:rPr>
              <w:lang w:val="es-ES"/>
            </w:rPr>
          </w:pPr>
        </w:p>
      </w:tc>
    </w:tr>
  </w:tbl>
  <w:bookmarkStart w:id="10" w:name="header1"/>
  <w:p w14:paraId="5B6C1AC6" w14:textId="3B943869" w:rsidR="00A722B3" w:rsidRPr="002D64F4" w:rsidRDefault="00A722B3" w:rsidP="002D64F4">
    <w:pPr>
      <w:pStyle w:val="Koptekst"/>
      <w:spacing w:line="180" w:lineRule="atLeast"/>
      <w:rPr>
        <w:sz w:val="13"/>
      </w:rPr>
    </w:pPr>
    <w:r w:rsidRPr="00C317BD">
      <w:rPr>
        <w:sz w:val="13"/>
        <w:szCs w:val="13"/>
      </w:rPr>
      <w:fldChar w:fldCharType="begin"/>
    </w:r>
    <w:r w:rsidRPr="006075C1">
      <w:rPr>
        <w:sz w:val="13"/>
        <w:szCs w:val="13"/>
      </w:rPr>
      <w:instrText xml:space="preserve"> MACROBUTTON NoMacro </w:instrText>
    </w:r>
    <w:r w:rsidRPr="006075C1">
      <w:rPr>
        <w:sz w:val="13"/>
        <w:szCs w:val="13"/>
        <w:highlight w:val="yellow"/>
      </w:rPr>
      <w:instrText>[Concept/Definitief]</w:instrText>
    </w:r>
    <w:r w:rsidRPr="00C317BD">
      <w:rPr>
        <w:sz w:val="13"/>
        <w:szCs w:val="13"/>
      </w:rPr>
      <w:fldChar w:fldCharType="end"/>
    </w:r>
    <w:r w:rsidRPr="006075C1">
      <w:rPr>
        <w:sz w:val="13"/>
      </w:rPr>
      <w:t>| Progra</w:t>
    </w:r>
    <w:r>
      <w:rPr>
        <w:sz w:val="13"/>
      </w:rPr>
      <w:t>mma van Ambities en Eisen</w:t>
    </w:r>
    <w:r w:rsidRPr="002D64F4">
      <w:rPr>
        <w:sz w:val="13"/>
      </w:rPr>
      <w:t xml:space="preserve"> </w:t>
    </w:r>
    <w:r>
      <w:rPr>
        <w:sz w:val="13"/>
      </w:rPr>
      <w:t>| projectnummer</w:t>
    </w:r>
    <w:r w:rsidRPr="00C317BD">
      <w:rPr>
        <w:sz w:val="13"/>
        <w:szCs w:val="13"/>
      </w:rPr>
      <w:t xml:space="preserve"> </w:t>
    </w:r>
    <w:r>
      <w:rPr>
        <w:sz w:val="13"/>
        <w:szCs w:val="13"/>
      </w:rPr>
      <w:t>23872</w:t>
    </w:r>
    <w:r>
      <w:rPr>
        <w:sz w:val="13"/>
      </w:rPr>
      <w:t xml:space="preserve"> </w:t>
    </w:r>
    <w:r w:rsidRPr="002D64F4">
      <w:rPr>
        <w:sz w:val="13"/>
      </w:rPr>
      <w:t xml:space="preserve">| </w:t>
    </w:r>
    <w:bookmarkEnd w:id="10"/>
    <w:r w:rsidRPr="00C317BD">
      <w:rPr>
        <w:sz w:val="13"/>
        <w:szCs w:val="13"/>
      </w:rPr>
      <w:fldChar w:fldCharType="begin"/>
    </w:r>
    <w:r w:rsidRPr="00C317BD">
      <w:rPr>
        <w:sz w:val="13"/>
        <w:szCs w:val="13"/>
      </w:rPr>
      <w:instrText xml:space="preserve"> MACROBUTTON NoMacro </w:instrText>
    </w:r>
    <w:r w:rsidRPr="00C317BD">
      <w:rPr>
        <w:sz w:val="13"/>
        <w:szCs w:val="13"/>
        <w:highlight w:val="yellow"/>
      </w:rPr>
      <w:instrText>[</w:instrText>
    </w:r>
    <w:r>
      <w:rPr>
        <w:sz w:val="13"/>
        <w:szCs w:val="13"/>
        <w:highlight w:val="yellow"/>
      </w:rPr>
      <w:instrText>datum</w:instrText>
    </w:r>
    <w:r w:rsidRPr="00C317BD">
      <w:rPr>
        <w:sz w:val="13"/>
        <w:szCs w:val="13"/>
        <w:highlight w:val="yellow"/>
      </w:rPr>
      <w:instrText>]</w:instrText>
    </w:r>
    <w:r w:rsidRPr="00C317BD">
      <w:rPr>
        <w:sz w:val="13"/>
        <w:szCs w:val="13"/>
      </w:rPr>
      <w:fldChar w:fldCharType="end"/>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13"/>
    </w:tblGrid>
    <w:tr w:rsidR="00A722B3" w:rsidRPr="002D64F4" w14:paraId="4AC58030" w14:textId="77777777" w:rsidTr="002D64F4">
      <w:trPr>
        <w:trHeight w:val="539"/>
      </w:trPr>
      <w:tc>
        <w:tcPr>
          <w:tcW w:w="2013" w:type="dxa"/>
          <w:vAlign w:val="bottom"/>
        </w:tcPr>
        <w:p w14:paraId="5D4C14C4" w14:textId="77777777" w:rsidR="00A722B3" w:rsidRPr="002D64F4" w:rsidRDefault="00A722B3" w:rsidP="002D64F4">
          <w:pPr>
            <w:framePr w:hSpace="181" w:wrap="around" w:vAnchor="page" w:hAnchor="margin" w:x="5701" w:y="920"/>
            <w:spacing w:line="180" w:lineRule="atLeast"/>
            <w:rPr>
              <w:b/>
              <w:smallCaps/>
              <w:sz w:val="16"/>
            </w:rPr>
          </w:pPr>
          <w:bookmarkStart w:id="11" w:name="classif_type_first2"/>
          <w:bookmarkEnd w:id="11"/>
        </w:p>
      </w:tc>
    </w:tr>
  </w:tbl>
  <w:p w14:paraId="15D39B3D" w14:textId="77777777" w:rsidR="00A722B3" w:rsidRPr="002D64F4" w:rsidRDefault="00A722B3" w:rsidP="002D64F4">
    <w:pPr>
      <w:pStyle w:val="Koptekst"/>
    </w:pPr>
  </w:p>
  <w:p w14:paraId="71F738EA" w14:textId="77777777" w:rsidR="00A722B3" w:rsidRPr="002D64F4" w:rsidRDefault="00A722B3" w:rsidP="002D64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260"/>
      <w:gridCol w:w="2815"/>
    </w:tblGrid>
    <w:tr w:rsidR="00A722B3" w:rsidRPr="002D64F4" w14:paraId="1003FA29" w14:textId="77777777" w:rsidTr="002D64F4">
      <w:trPr>
        <w:trHeight w:val="2268"/>
      </w:trPr>
      <w:tc>
        <w:tcPr>
          <w:tcW w:w="737" w:type="dxa"/>
        </w:tcPr>
        <w:p w14:paraId="00A3F3DA" w14:textId="77777777" w:rsidR="00A722B3" w:rsidRPr="002D64F4" w:rsidRDefault="00A722B3" w:rsidP="000049B1">
          <w:pPr>
            <w:framePr w:hSpace="180" w:wrap="around" w:vAnchor="page" w:hAnchor="page" w:x="5529" w:y="1"/>
          </w:pPr>
          <w:r>
            <w:rPr>
              <w:noProof/>
              <w:lang w:eastAsia="nl-NL"/>
            </w:rPr>
            <w:drawing>
              <wp:inline distT="0" distB="0" distL="0" distR="0" wp14:anchorId="2F8448C1" wp14:editId="07777777">
                <wp:extent cx="2686050" cy="1638300"/>
                <wp:effectExtent l="19050" t="0" r="0" b="0"/>
                <wp:docPr id="4" name="Afbeelding 4"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RO_BZK_RVB_Logo_6_RGB_pos_nl.png"/>
                        <pic:cNvPicPr>
                          <a:picLocks noChangeAspect="1" noChangeArrowheads="1"/>
                        </pic:cNvPicPr>
                      </pic:nvPicPr>
                      <pic:blipFill>
                        <a:blip r:embed="rId1"/>
                        <a:srcRect l="45476" r="8459" b="19429"/>
                        <a:stretch>
                          <a:fillRect/>
                        </a:stretch>
                      </pic:blipFill>
                      <pic:spPr bwMode="auto">
                        <a:xfrm>
                          <a:off x="0" y="0"/>
                          <a:ext cx="2686050" cy="1638300"/>
                        </a:xfrm>
                        <a:prstGeom prst="rect">
                          <a:avLst/>
                        </a:prstGeom>
                        <a:noFill/>
                        <a:ln w="9525">
                          <a:noFill/>
                          <a:miter lim="800000"/>
                          <a:headEnd/>
                          <a:tailEnd/>
                        </a:ln>
                      </pic:spPr>
                    </pic:pic>
                  </a:graphicData>
                </a:graphic>
              </wp:inline>
            </w:drawing>
          </w:r>
        </w:p>
      </w:tc>
      <w:tc>
        <w:tcPr>
          <w:tcW w:w="2815" w:type="dxa"/>
          <w:vAlign w:val="bottom"/>
        </w:tcPr>
        <w:p w14:paraId="2CCEAE5D" w14:textId="77777777" w:rsidR="00A722B3" w:rsidRPr="002D64F4" w:rsidRDefault="00A722B3" w:rsidP="002D64F4">
          <w:pPr>
            <w:framePr w:hSpace="180" w:wrap="around" w:vAnchor="page" w:hAnchor="page" w:x="5529" w:y="1"/>
          </w:pPr>
          <w:bookmarkStart w:id="15" w:name="logo_mark"/>
          <w:bookmarkEnd w:id="15"/>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13"/>
    </w:tblGrid>
    <w:tr w:rsidR="00A722B3" w:rsidRPr="002D64F4" w14:paraId="44B66BA1" w14:textId="77777777" w:rsidTr="002D64F4">
      <w:trPr>
        <w:trHeight w:val="793"/>
      </w:trPr>
      <w:tc>
        <w:tcPr>
          <w:tcW w:w="2013" w:type="dxa"/>
          <w:vAlign w:val="bottom"/>
        </w:tcPr>
        <w:p w14:paraId="03A0A3BE" w14:textId="77777777" w:rsidR="00A722B3" w:rsidRPr="002D64F4" w:rsidRDefault="00A722B3" w:rsidP="002D64F4">
          <w:pPr>
            <w:framePr w:hSpace="181" w:wrap="around" w:vAnchor="text" w:hAnchor="margin" w:x="5701" w:y="1"/>
            <w:spacing w:line="180" w:lineRule="atLeast"/>
            <w:rPr>
              <w:b/>
              <w:smallCaps/>
              <w:sz w:val="16"/>
            </w:rPr>
          </w:pPr>
          <w:bookmarkStart w:id="16" w:name="classif_type_first"/>
          <w:bookmarkEnd w:id="16"/>
        </w:p>
      </w:tc>
    </w:tr>
    <w:tr w:rsidR="00A722B3" w:rsidRPr="002D64F4" w14:paraId="69D60D8C" w14:textId="77777777" w:rsidTr="002D64F4">
      <w:trPr>
        <w:trHeight w:val="2000"/>
      </w:trPr>
      <w:tc>
        <w:tcPr>
          <w:tcW w:w="2013" w:type="dxa"/>
          <w:vAlign w:val="bottom"/>
        </w:tcPr>
        <w:p w14:paraId="254BD924" w14:textId="77777777" w:rsidR="00A722B3" w:rsidRPr="002D64F4" w:rsidRDefault="00A722B3" w:rsidP="002D64F4">
          <w:pPr>
            <w:framePr w:hSpace="181" w:wrap="around" w:vAnchor="text" w:hAnchor="margin" w:x="5701" w:y="1"/>
            <w:spacing w:line="180" w:lineRule="atLeast"/>
            <w:rPr>
              <w:b/>
              <w:caps/>
              <w:sz w:val="16"/>
              <w:u w:val="single"/>
            </w:rPr>
          </w:pP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7483"/>
    </w:tblGrid>
    <w:tr w:rsidR="00A722B3" w:rsidRPr="002D64F4" w14:paraId="519286AE" w14:textId="77777777" w:rsidTr="002D64F4">
      <w:trPr>
        <w:trHeight w:val="2410"/>
      </w:trPr>
      <w:tc>
        <w:tcPr>
          <w:tcW w:w="7483" w:type="dxa"/>
        </w:tcPr>
        <w:p w14:paraId="53D29B09" w14:textId="7346B64E" w:rsidR="00A722B3" w:rsidRPr="002D64F4" w:rsidRDefault="00A722B3" w:rsidP="002D64F4">
          <w:pPr>
            <w:pStyle w:val="Koptekst"/>
          </w:pPr>
        </w:p>
      </w:tc>
    </w:tr>
  </w:tbl>
  <w:tbl>
    <w:tblPr>
      <w:tblStyle w:val="Tabelraster"/>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600"/>
      <w:gridCol w:w="5200"/>
    </w:tblGrid>
    <w:tr w:rsidR="00A722B3" w:rsidRPr="002D64F4" w14:paraId="5E4256E2" w14:textId="77777777" w:rsidTr="002D64F4">
      <w:trPr>
        <w:trHeight w:val="2600"/>
      </w:trPr>
      <w:tc>
        <w:tcPr>
          <w:tcW w:w="6800" w:type="dxa"/>
          <w:gridSpan w:val="2"/>
        </w:tcPr>
        <w:p w14:paraId="37CA8F73" w14:textId="77777777" w:rsidR="00544528" w:rsidRDefault="00353B55" w:rsidP="002D64F4">
          <w:pPr>
            <w:framePr w:hSpace="180" w:wrap="around" w:vAnchor="page" w:hAnchor="margin" w:x="1" w:y="3941"/>
            <w:spacing w:line="300" w:lineRule="atLeast"/>
          </w:pPr>
          <w:r>
            <w:rPr>
              <w:sz w:val="40"/>
            </w:rPr>
            <w:t xml:space="preserve">Toepassing </w:t>
          </w:r>
          <w:r>
            <w:t xml:space="preserve"> </w:t>
          </w:r>
        </w:p>
        <w:p w14:paraId="39F2C2AB" w14:textId="61C40396" w:rsidR="00A722B3" w:rsidRPr="002D64F4" w:rsidRDefault="00544528" w:rsidP="002D64F4">
          <w:pPr>
            <w:framePr w:hSpace="180" w:wrap="around" w:vAnchor="page" w:hAnchor="margin" w:x="1" w:y="3941"/>
            <w:spacing w:line="300" w:lineRule="atLeast"/>
            <w:rPr>
              <w:sz w:val="24"/>
            </w:rPr>
          </w:pPr>
          <w:r>
            <w:rPr>
              <w:sz w:val="40"/>
            </w:rPr>
            <w:t>Vastgoed- en infrasurvey</w:t>
          </w:r>
        </w:p>
        <w:p w14:paraId="21809DE0" w14:textId="57327DD4" w:rsidR="00A722B3" w:rsidRPr="002D64F4" w:rsidRDefault="00A722B3" w:rsidP="002D64F4">
          <w:pPr>
            <w:framePr w:hSpace="180" w:wrap="around" w:vAnchor="page" w:hAnchor="margin" w:x="1" w:y="3941"/>
            <w:spacing w:line="300" w:lineRule="atLeast"/>
            <w:rPr>
              <w:sz w:val="24"/>
            </w:rPr>
          </w:pPr>
          <w:bookmarkStart w:id="17" w:name="extra_mention"/>
          <w:bookmarkEnd w:id="17"/>
        </w:p>
        <w:p w14:paraId="3E65B0F4" w14:textId="608DF6D2" w:rsidR="00A722B3" w:rsidRPr="002D64F4" w:rsidRDefault="00A722B3" w:rsidP="003F100A">
          <w:pPr>
            <w:framePr w:hSpace="180" w:wrap="around" w:vAnchor="page" w:hAnchor="margin" w:x="1" w:y="3941"/>
          </w:pPr>
          <w:r w:rsidRPr="00D77363">
            <w:rPr>
              <w:color w:val="EE6900"/>
            </w:rPr>
            <w:t xml:space="preserve">versie: </w:t>
          </w:r>
          <w:r w:rsidR="00403221">
            <w:rPr>
              <w:color w:val="EE6900"/>
            </w:rPr>
            <w:t>mei</w:t>
          </w:r>
          <w:r w:rsidRPr="00D77363">
            <w:rPr>
              <w:color w:val="EE6900"/>
            </w:rPr>
            <w:t xml:space="preserve"> 202</w:t>
          </w:r>
          <w:r w:rsidR="00412264">
            <w:rPr>
              <w:color w:val="EE6900"/>
            </w:rPr>
            <w:t>3</w:t>
          </w:r>
        </w:p>
      </w:tc>
    </w:tr>
    <w:tr w:rsidR="00A722B3" w:rsidRPr="002D64F4" w14:paraId="3D3B0E45" w14:textId="77777777" w:rsidTr="002D64F4">
      <w:trPr>
        <w:trHeight w:val="240"/>
      </w:trPr>
      <w:tc>
        <w:tcPr>
          <w:tcW w:w="1600" w:type="dxa"/>
        </w:tcPr>
        <w:p w14:paraId="320BF890" w14:textId="3D28A576" w:rsidR="00A722B3" w:rsidRPr="002D64F4" w:rsidRDefault="00A722B3" w:rsidP="002D64F4">
          <w:pPr>
            <w:framePr w:hSpace="180" w:wrap="around" w:vAnchor="page" w:hAnchor="margin" w:x="1" w:y="3941"/>
            <w:spacing w:line="180" w:lineRule="atLeast"/>
          </w:pPr>
        </w:p>
      </w:tc>
      <w:tc>
        <w:tcPr>
          <w:tcW w:w="3400" w:type="dxa"/>
        </w:tcPr>
        <w:p w14:paraId="104B8BB3" w14:textId="492BC222" w:rsidR="00A722B3" w:rsidRPr="002D64F4" w:rsidRDefault="00A722B3" w:rsidP="000C2A05">
          <w:pPr>
            <w:framePr w:hSpace="180" w:wrap="around" w:vAnchor="page" w:hAnchor="margin" w:x="1" w:y="3941"/>
            <w:spacing w:line="180" w:lineRule="atLeast"/>
          </w:pPr>
        </w:p>
      </w:tc>
    </w:tr>
    <w:tr w:rsidR="00A722B3" w:rsidRPr="002D64F4" w14:paraId="3BD4C6D8" w14:textId="77777777" w:rsidTr="002D64F4">
      <w:trPr>
        <w:trHeight w:val="240"/>
      </w:trPr>
      <w:tc>
        <w:tcPr>
          <w:tcW w:w="1600" w:type="dxa"/>
        </w:tcPr>
        <w:p w14:paraId="1D9F4868" w14:textId="184F8673" w:rsidR="00A722B3" w:rsidRPr="002D64F4" w:rsidRDefault="00A722B3" w:rsidP="002D64F4">
          <w:pPr>
            <w:framePr w:hSpace="180" w:wrap="around" w:vAnchor="page" w:hAnchor="margin" w:x="1" w:y="3941"/>
            <w:spacing w:line="180" w:lineRule="atLeast"/>
          </w:pPr>
        </w:p>
      </w:tc>
      <w:tc>
        <w:tcPr>
          <w:tcW w:w="3400" w:type="dxa"/>
        </w:tcPr>
        <w:p w14:paraId="02A9815F" w14:textId="4D001C6E" w:rsidR="00A722B3" w:rsidRPr="004A178F" w:rsidRDefault="00A722B3" w:rsidP="00DA66AB">
          <w:pPr>
            <w:framePr w:hSpace="180" w:wrap="around" w:vAnchor="page" w:hAnchor="margin" w:x="1" w:y="3941"/>
            <w:spacing w:line="180" w:lineRule="atLeast"/>
            <w:rPr>
              <w:strike/>
            </w:rPr>
          </w:pPr>
        </w:p>
      </w:tc>
    </w:tr>
    <w:tr w:rsidR="00A722B3" w:rsidRPr="002D64F4" w14:paraId="47B8201B" w14:textId="77777777" w:rsidTr="002D64F4">
      <w:trPr>
        <w:trHeight w:val="240"/>
      </w:trPr>
      <w:tc>
        <w:tcPr>
          <w:tcW w:w="1600" w:type="dxa"/>
        </w:tcPr>
        <w:p w14:paraId="1CAC43EB" w14:textId="3DE59F20" w:rsidR="00A722B3" w:rsidRPr="002D64F4" w:rsidRDefault="00A722B3" w:rsidP="002D64F4">
          <w:pPr>
            <w:framePr w:hSpace="180" w:wrap="around" w:vAnchor="page" w:hAnchor="margin" w:x="1" w:y="3941"/>
            <w:spacing w:line="180" w:lineRule="atLeast"/>
          </w:pPr>
        </w:p>
      </w:tc>
      <w:tc>
        <w:tcPr>
          <w:tcW w:w="3400" w:type="dxa"/>
        </w:tcPr>
        <w:p w14:paraId="17B64D17" w14:textId="77777777" w:rsidR="00A722B3" w:rsidRPr="00A94166" w:rsidRDefault="00A722B3" w:rsidP="002D64F4">
          <w:pPr>
            <w:framePr w:hSpace="180" w:wrap="around" w:vAnchor="page" w:hAnchor="margin" w:x="1" w:y="3941"/>
            <w:spacing w:line="180" w:lineRule="atLeast"/>
            <w:rPr>
              <w:b/>
            </w:rPr>
          </w:pPr>
        </w:p>
      </w:tc>
    </w:tr>
  </w:tbl>
  <w:p w14:paraId="6CDD2230" w14:textId="77777777" w:rsidR="00A722B3" w:rsidRPr="002D64F4" w:rsidRDefault="00A722B3" w:rsidP="002D64F4">
    <w:pPr>
      <w:pStyle w:val="Koptekst"/>
      <w:tabs>
        <w:tab w:val="clear" w:pos="4536"/>
        <w:tab w:val="clear" w:pos="9072"/>
        <w:tab w:val="left" w:pos="1100"/>
      </w:tabs>
    </w:pPr>
  </w:p>
  <w:p w14:paraId="7A75747C" w14:textId="77777777" w:rsidR="00A722B3" w:rsidRPr="002D64F4" w:rsidRDefault="00A722B3" w:rsidP="002D64F4">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C761" w14:textId="25EB62F8" w:rsidR="00A722B3" w:rsidRPr="00412264" w:rsidRDefault="00412264" w:rsidP="00412264">
    <w:pPr>
      <w:pStyle w:val="Koptekst"/>
      <w:spacing w:line="180" w:lineRule="atLeast"/>
      <w:rPr>
        <w:sz w:val="13"/>
      </w:rPr>
    </w:pPr>
    <w:r>
      <w:rPr>
        <w:sz w:val="13"/>
        <w:szCs w:val="13"/>
      </w:rPr>
      <w:t xml:space="preserve">Rijksvastgoedbedrijf | </w:t>
    </w:r>
    <w:r w:rsidRPr="00412264">
      <w:rPr>
        <w:color w:val="EE6900"/>
        <w:sz w:val="13"/>
        <w:szCs w:val="13"/>
      </w:rPr>
      <w:t>toepassing</w:t>
    </w:r>
    <w:r w:rsidRPr="00412264">
      <w:rPr>
        <w:color w:val="EE6900"/>
        <w:sz w:val="13"/>
      </w:rPr>
      <w:t xml:space="preserve"> </w:t>
    </w:r>
    <w:r w:rsidR="00544528">
      <w:rPr>
        <w:color w:val="EE6900"/>
        <w:sz w:val="13"/>
      </w:rPr>
      <w:t>Vastgoed- en infrasurvey</w:t>
    </w:r>
    <w:r w:rsidRPr="00412264">
      <w:rPr>
        <w:color w:val="EE6900"/>
        <w:sz w:val="13"/>
      </w:rPr>
      <w:t xml:space="preserve"> </w:t>
    </w:r>
    <w:r w:rsidRPr="00412264">
      <w:rPr>
        <w:sz w:val="13"/>
      </w:rPr>
      <w:t xml:space="preserve">| </w:t>
    </w:r>
    <w:r w:rsidR="003D0435">
      <w:rPr>
        <w:sz w:val="13"/>
        <w:szCs w:val="13"/>
      </w:rPr>
      <w:t>mei</w:t>
    </w:r>
    <w:r w:rsidRPr="00412264">
      <w:rPr>
        <w:sz w:val="13"/>
        <w:szCs w:val="13"/>
      </w:rPr>
      <w:t xml:space="preserve"> 2023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E5DF" w14:textId="1096726D" w:rsidR="00A722B3" w:rsidRPr="00412264" w:rsidRDefault="00412264" w:rsidP="00412264">
    <w:pPr>
      <w:pStyle w:val="Koptekst"/>
      <w:spacing w:line="180" w:lineRule="atLeast"/>
      <w:rPr>
        <w:sz w:val="13"/>
      </w:rPr>
    </w:pPr>
    <w:r>
      <w:rPr>
        <w:sz w:val="13"/>
        <w:szCs w:val="13"/>
      </w:rPr>
      <w:t xml:space="preserve">Rijksvastgoedbedrijf | </w:t>
    </w:r>
    <w:r w:rsidRPr="00412264">
      <w:rPr>
        <w:color w:val="EE6900"/>
        <w:sz w:val="13"/>
        <w:szCs w:val="13"/>
      </w:rPr>
      <w:t>toepassing</w:t>
    </w:r>
    <w:r w:rsidRPr="00412264">
      <w:rPr>
        <w:color w:val="EE6900"/>
        <w:sz w:val="13"/>
      </w:rPr>
      <w:t xml:space="preserve"> </w:t>
    </w:r>
    <w:r w:rsidR="00544528">
      <w:rPr>
        <w:color w:val="EE6900"/>
        <w:sz w:val="13"/>
      </w:rPr>
      <w:t>Vastgoed- en infrasurvey</w:t>
    </w:r>
    <w:r w:rsidRPr="00412264">
      <w:rPr>
        <w:color w:val="EE6900"/>
        <w:sz w:val="13"/>
      </w:rPr>
      <w:t xml:space="preserve"> </w:t>
    </w:r>
    <w:r w:rsidRPr="00412264">
      <w:rPr>
        <w:sz w:val="13"/>
      </w:rPr>
      <w:t xml:space="preserve">| </w:t>
    </w:r>
    <w:r w:rsidR="003D0435">
      <w:rPr>
        <w:sz w:val="13"/>
        <w:szCs w:val="13"/>
      </w:rPr>
      <w:t>mei</w:t>
    </w:r>
    <w:r w:rsidRPr="00412264">
      <w:rPr>
        <w:sz w:val="13"/>
        <w:szCs w:val="13"/>
      </w:rPr>
      <w:t xml:space="preserve"> 2023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CEB6" w14:textId="6C15BC3C" w:rsidR="006A32B8" w:rsidRPr="002D64F4" w:rsidRDefault="00412264" w:rsidP="006A32B8">
    <w:pPr>
      <w:pStyle w:val="Koptekst"/>
      <w:spacing w:line="180" w:lineRule="atLeast"/>
      <w:rPr>
        <w:sz w:val="13"/>
      </w:rPr>
    </w:pPr>
    <w:r>
      <w:rPr>
        <w:sz w:val="13"/>
        <w:szCs w:val="13"/>
      </w:rPr>
      <w:t xml:space="preserve">Rijksvastgoedbedrijf | </w:t>
    </w:r>
    <w:r w:rsidR="00150D76" w:rsidRPr="00412264">
      <w:rPr>
        <w:color w:val="EE6900"/>
        <w:sz w:val="13"/>
        <w:szCs w:val="13"/>
      </w:rPr>
      <w:t>toepassing</w:t>
    </w:r>
    <w:r w:rsidR="006A32B8" w:rsidRPr="00412264">
      <w:rPr>
        <w:color w:val="EE6900"/>
        <w:sz w:val="13"/>
      </w:rPr>
      <w:t xml:space="preserve"> </w:t>
    </w:r>
    <w:r w:rsidR="00544528">
      <w:rPr>
        <w:color w:val="EE6900"/>
        <w:sz w:val="13"/>
      </w:rPr>
      <w:t>Vastgoed- en infrasurvey</w:t>
    </w:r>
    <w:r w:rsidR="006A32B8" w:rsidRPr="00412264">
      <w:rPr>
        <w:color w:val="EE6900"/>
        <w:sz w:val="13"/>
      </w:rPr>
      <w:t xml:space="preserve"> </w:t>
    </w:r>
    <w:r w:rsidR="006A32B8" w:rsidRPr="00412264">
      <w:rPr>
        <w:sz w:val="13"/>
      </w:rPr>
      <w:t xml:space="preserve">| </w:t>
    </w:r>
    <w:r w:rsidR="00403221">
      <w:rPr>
        <w:sz w:val="13"/>
        <w:szCs w:val="13"/>
      </w:rPr>
      <w:t>mei</w:t>
    </w:r>
    <w:r w:rsidRPr="00412264">
      <w:rPr>
        <w:sz w:val="13"/>
        <w:szCs w:val="13"/>
      </w:rPr>
      <w:t xml:space="preserve"> 2023</w:t>
    </w:r>
  </w:p>
  <w:p w14:paraId="75FA02F0" w14:textId="77777777" w:rsidR="00A722B3" w:rsidRPr="002D64F4" w:rsidRDefault="00A722B3" w:rsidP="002D64F4">
    <w:pPr>
      <w:pStyle w:val="Koptekst"/>
      <w:tabs>
        <w:tab w:val="clear" w:pos="4536"/>
        <w:tab w:val="clear" w:pos="9072"/>
        <w:tab w:val="left" w:pos="1100"/>
      </w:tabs>
    </w:pPr>
  </w:p>
  <w:p w14:paraId="134FAC39" w14:textId="77777777" w:rsidR="00A722B3" w:rsidRPr="002D64F4" w:rsidRDefault="00A722B3" w:rsidP="002D64F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C7FF9"/>
    <w:multiLevelType w:val="hybridMultilevel"/>
    <w:tmpl w:val="95509B60"/>
    <w:lvl w:ilvl="0" w:tplc="4FA6FFC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274B65"/>
    <w:multiLevelType w:val="hybridMultilevel"/>
    <w:tmpl w:val="2D9ACD0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045A13"/>
    <w:multiLevelType w:val="hybridMultilevel"/>
    <w:tmpl w:val="B2CA9462"/>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D331879"/>
    <w:multiLevelType w:val="hybridMultilevel"/>
    <w:tmpl w:val="6A0CBDD8"/>
    <w:lvl w:ilvl="0" w:tplc="194CBC9C">
      <w:start w:val="1"/>
      <w:numFmt w:val="decimal"/>
      <w:lvlText w:val="%1."/>
      <w:lvlJc w:val="left"/>
      <w:pPr>
        <w:ind w:left="705" w:hanging="705"/>
      </w:pPr>
      <w:rPr>
        <w:rFonts w:hint="default"/>
      </w:rPr>
    </w:lvl>
    <w:lvl w:ilvl="1" w:tplc="A86A78BA">
      <w:start w:val="1"/>
      <w:numFmt w:val="lowerLetter"/>
      <w:lvlText w:val="%2."/>
      <w:lvlJc w:val="left"/>
      <w:pPr>
        <w:ind w:left="1425" w:hanging="705"/>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0327986"/>
    <w:multiLevelType w:val="hybridMultilevel"/>
    <w:tmpl w:val="C3B0E3C4"/>
    <w:lvl w:ilvl="0" w:tplc="D45ED99A">
      <w:start w:val="1"/>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30B45C0"/>
    <w:multiLevelType w:val="hybridMultilevel"/>
    <w:tmpl w:val="1D9C473E"/>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137A668D"/>
    <w:multiLevelType w:val="hybridMultilevel"/>
    <w:tmpl w:val="0DFE43A2"/>
    <w:lvl w:ilvl="0" w:tplc="031E0DBA">
      <w:numFmt w:val="bullet"/>
      <w:lvlText w:val="-"/>
      <w:lvlJc w:val="left"/>
      <w:pPr>
        <w:ind w:left="360" w:hanging="360"/>
      </w:pPr>
      <w:rPr>
        <w:rFonts w:ascii="Verdana" w:eastAsiaTheme="minorHAnsi" w:hAnsi="Verdana"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4D02726"/>
    <w:multiLevelType w:val="hybridMultilevel"/>
    <w:tmpl w:val="21C4BFA4"/>
    <w:lvl w:ilvl="0" w:tplc="9E689674">
      <w:start w:val="2"/>
      <w:numFmt w:val="bullet"/>
      <w:lvlText w:val="-"/>
      <w:lvlJc w:val="left"/>
      <w:pPr>
        <w:ind w:left="70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FF2BE6"/>
    <w:multiLevelType w:val="hybridMultilevel"/>
    <w:tmpl w:val="C9E03CC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6DC305E"/>
    <w:multiLevelType w:val="hybridMultilevel"/>
    <w:tmpl w:val="867E2FDE"/>
    <w:lvl w:ilvl="0" w:tplc="9E689674">
      <w:start w:val="2"/>
      <w:numFmt w:val="bullet"/>
      <w:lvlText w:val="-"/>
      <w:lvlJc w:val="left"/>
      <w:pPr>
        <w:ind w:left="70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7E5B87"/>
    <w:multiLevelType w:val="hybridMultilevel"/>
    <w:tmpl w:val="67F47680"/>
    <w:lvl w:ilvl="0" w:tplc="7682C274">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E569B2"/>
    <w:multiLevelType w:val="hybridMultilevel"/>
    <w:tmpl w:val="64D24A92"/>
    <w:lvl w:ilvl="0" w:tplc="6F7456D2">
      <w:start w:val="1"/>
      <w:numFmt w:val="decimal"/>
      <w:pStyle w:val="Kop7"/>
      <w:lvlText w:val="app %1"/>
      <w:lvlJc w:val="left"/>
      <w:pPr>
        <w:tabs>
          <w:tab w:val="num" w:pos="0"/>
        </w:tabs>
        <w:ind w:left="0" w:hanging="1134"/>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245054CC"/>
    <w:multiLevelType w:val="hybridMultilevel"/>
    <w:tmpl w:val="E03E564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8114DC6"/>
    <w:multiLevelType w:val="multilevel"/>
    <w:tmpl w:val="1BF26B78"/>
    <w:lvl w:ilvl="0">
      <w:start w:val="1"/>
      <w:numFmt w:val="decimal"/>
      <w:lvlText w:val="%1"/>
      <w:lvlJc w:val="left"/>
      <w:pPr>
        <w:tabs>
          <w:tab w:val="num" w:pos="0"/>
        </w:tabs>
        <w:ind w:left="0" w:hanging="2268"/>
      </w:pPr>
      <w:rPr>
        <w:rFonts w:ascii="Verdana" w:hAnsi="Verdana" w:hint="default"/>
        <w:b w:val="0"/>
        <w:i w:val="0"/>
        <w:sz w:val="24"/>
      </w:rPr>
    </w:lvl>
    <w:lvl w:ilvl="1">
      <w:start w:val="1"/>
      <w:numFmt w:val="decimal"/>
      <w:lvlText w:val="%1.%2"/>
      <w:lvlJc w:val="left"/>
      <w:pPr>
        <w:tabs>
          <w:tab w:val="num" w:pos="0"/>
        </w:tabs>
        <w:ind w:left="0" w:hanging="2268"/>
      </w:pPr>
      <w:rPr>
        <w:rFonts w:ascii="Verdana" w:hAnsi="Verdana" w:hint="default"/>
        <w:b/>
        <w:i w:val="0"/>
        <w:sz w:val="18"/>
      </w:rPr>
    </w:lvl>
    <w:lvl w:ilvl="2">
      <w:start w:val="1"/>
      <w:numFmt w:val="decimal"/>
      <w:lvlText w:val="%1.%2.%3"/>
      <w:lvlJc w:val="left"/>
      <w:pPr>
        <w:tabs>
          <w:tab w:val="num" w:pos="720"/>
        </w:tabs>
        <w:ind w:left="720" w:hanging="2268"/>
      </w:pPr>
      <w:rPr>
        <w:rFonts w:ascii="Lucida Fax" w:hAnsi="Lucida Fax" w:hint="default"/>
        <w:b/>
        <w:i w:val="0"/>
        <w:sz w:val="18"/>
      </w:rPr>
    </w:lvl>
    <w:lvl w:ilvl="3">
      <w:start w:val="1"/>
      <w:numFmt w:val="decimal"/>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0"/>
        </w:tabs>
        <w:ind w:left="0" w:hanging="2268"/>
      </w:pPr>
      <w:rPr>
        <w:rFonts w:ascii="Verdana" w:hAnsi="Verdana" w:hint="default"/>
        <w:b w:val="0"/>
        <w:i w:val="0"/>
        <w:sz w:val="18"/>
      </w:rPr>
    </w:lvl>
    <w:lvl w:ilvl="5">
      <w:start w:val="1"/>
      <w:numFmt w:val="decimal"/>
      <w:lvlText w:val="%1.%2.%3.%4.%5.%6"/>
      <w:lvlJc w:val="left"/>
      <w:pPr>
        <w:tabs>
          <w:tab w:val="num" w:pos="26"/>
        </w:tabs>
        <w:ind w:left="26" w:firstLine="0"/>
      </w:pPr>
      <w:rPr>
        <w:rFonts w:hint="default"/>
      </w:rPr>
    </w:lvl>
    <w:lvl w:ilvl="6">
      <w:start w:val="1"/>
      <w:numFmt w:val="decimal"/>
      <w:lvlText w:val="%1.%2.%3.%4.%5.%6.%7"/>
      <w:lvlJc w:val="left"/>
      <w:pPr>
        <w:tabs>
          <w:tab w:val="num" w:pos="26"/>
        </w:tabs>
        <w:ind w:left="26" w:firstLine="0"/>
      </w:pPr>
      <w:rPr>
        <w:rFonts w:hint="default"/>
      </w:rPr>
    </w:lvl>
    <w:lvl w:ilvl="7">
      <w:start w:val="1"/>
      <w:numFmt w:val="decimal"/>
      <w:lvlText w:val="%1.%2.%3.%4.%5.%6.%7.%8"/>
      <w:lvlJc w:val="left"/>
      <w:pPr>
        <w:tabs>
          <w:tab w:val="num" w:pos="26"/>
        </w:tabs>
        <w:ind w:left="26" w:firstLine="0"/>
      </w:pPr>
      <w:rPr>
        <w:rFonts w:hint="default"/>
      </w:rPr>
    </w:lvl>
    <w:lvl w:ilvl="8">
      <w:start w:val="1"/>
      <w:numFmt w:val="decimal"/>
      <w:lvlText w:val="%1.%2.%3.%4.%5.%6.%7.%8.%9"/>
      <w:lvlJc w:val="left"/>
      <w:pPr>
        <w:tabs>
          <w:tab w:val="num" w:pos="26"/>
        </w:tabs>
        <w:ind w:left="26" w:firstLine="0"/>
      </w:pPr>
      <w:rPr>
        <w:rFonts w:hint="default"/>
      </w:rPr>
    </w:lvl>
  </w:abstractNum>
  <w:abstractNum w:abstractNumId="14" w15:restartNumberingAfterBreak="0">
    <w:nsid w:val="28185D51"/>
    <w:multiLevelType w:val="hybridMultilevel"/>
    <w:tmpl w:val="ECCCCC32"/>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064A1B"/>
    <w:multiLevelType w:val="hybridMultilevel"/>
    <w:tmpl w:val="81B4535E"/>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C64363E"/>
    <w:multiLevelType w:val="hybridMultilevel"/>
    <w:tmpl w:val="5AB2CC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E2611D6"/>
    <w:multiLevelType w:val="hybridMultilevel"/>
    <w:tmpl w:val="C5561466"/>
    <w:lvl w:ilvl="0" w:tplc="40987DD4">
      <w:start w:val="1"/>
      <w:numFmt w:val="decimal"/>
      <w:pStyle w:val="appendix"/>
      <w:lvlText w:val="app %1"/>
      <w:lvlJc w:val="right"/>
      <w:pPr>
        <w:tabs>
          <w:tab w:val="num" w:pos="0"/>
        </w:tabs>
        <w:ind w:left="0" w:hanging="227"/>
      </w:pPr>
      <w:rPr>
        <w:rFonts w:ascii="Verdana" w:hAnsi="Verdana" w:hint="default"/>
        <w:b w:val="0"/>
        <w:i w:val="0"/>
        <w:sz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2F8A0864"/>
    <w:multiLevelType w:val="hybridMultilevel"/>
    <w:tmpl w:val="A05C6F24"/>
    <w:lvl w:ilvl="0" w:tplc="4FA6FFC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0706E62"/>
    <w:multiLevelType w:val="hybridMultilevel"/>
    <w:tmpl w:val="FE20B456"/>
    <w:lvl w:ilvl="0" w:tplc="9E689674">
      <w:start w:val="2"/>
      <w:numFmt w:val="bullet"/>
      <w:lvlText w:val="-"/>
      <w:lvlJc w:val="left"/>
      <w:pPr>
        <w:ind w:left="70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1A251E4"/>
    <w:multiLevelType w:val="hybridMultilevel"/>
    <w:tmpl w:val="A9C2F7D6"/>
    <w:lvl w:ilvl="0" w:tplc="D45ED99A">
      <w:start w:val="1"/>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27B494E"/>
    <w:multiLevelType w:val="hybridMultilevel"/>
    <w:tmpl w:val="FC60A02E"/>
    <w:lvl w:ilvl="0" w:tplc="04130011">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5291FA9"/>
    <w:multiLevelType w:val="hybridMultilevel"/>
    <w:tmpl w:val="A91059C2"/>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61578C7"/>
    <w:multiLevelType w:val="hybridMultilevel"/>
    <w:tmpl w:val="90C66C8E"/>
    <w:lvl w:ilvl="0" w:tplc="34A2B6E2">
      <w:start w:val="10"/>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8B24350"/>
    <w:multiLevelType w:val="hybridMultilevel"/>
    <w:tmpl w:val="48A40C6E"/>
    <w:lvl w:ilvl="0" w:tplc="D45ED99A">
      <w:start w:val="1"/>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8C805E9"/>
    <w:multiLevelType w:val="hybridMultilevel"/>
    <w:tmpl w:val="526C5F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B4D47DD"/>
    <w:multiLevelType w:val="hybridMultilevel"/>
    <w:tmpl w:val="55CAC1AE"/>
    <w:lvl w:ilvl="0" w:tplc="D45ED99A">
      <w:start w:val="1"/>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C5373E3"/>
    <w:multiLevelType w:val="hybridMultilevel"/>
    <w:tmpl w:val="46EE7F6E"/>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D442A8C"/>
    <w:multiLevelType w:val="hybridMultilevel"/>
    <w:tmpl w:val="15D289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1C5584A"/>
    <w:multiLevelType w:val="hybridMultilevel"/>
    <w:tmpl w:val="949CD2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921B49"/>
    <w:multiLevelType w:val="hybridMultilevel"/>
    <w:tmpl w:val="3C82C38E"/>
    <w:lvl w:ilvl="0" w:tplc="CEB0E0C0">
      <w:start w:val="1"/>
      <w:numFmt w:val="decimal"/>
      <w:lvlText w:val="%1."/>
      <w:lvlJc w:val="left"/>
      <w:pPr>
        <w:ind w:left="705" w:hanging="705"/>
      </w:pPr>
      <w:rPr>
        <w:rFonts w:hint="default"/>
        <w:i/>
        <w:iCs/>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5C56A9A"/>
    <w:multiLevelType w:val="hybridMultilevel"/>
    <w:tmpl w:val="D9C8918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464450D1"/>
    <w:multiLevelType w:val="hybridMultilevel"/>
    <w:tmpl w:val="4790C214"/>
    <w:lvl w:ilvl="0" w:tplc="04130011">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47816AAD"/>
    <w:multiLevelType w:val="hybridMultilevel"/>
    <w:tmpl w:val="6E902628"/>
    <w:lvl w:ilvl="0" w:tplc="D45ED99A">
      <w:start w:val="1"/>
      <w:numFmt w:val="bullet"/>
      <w:lvlText w:val="-"/>
      <w:lvlJc w:val="left"/>
      <w:pPr>
        <w:ind w:left="360" w:hanging="360"/>
      </w:pPr>
      <w:rPr>
        <w:rFonts w:ascii="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4A305357"/>
    <w:multiLevelType w:val="hybridMultilevel"/>
    <w:tmpl w:val="E796FCC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B4B3709"/>
    <w:multiLevelType w:val="hybridMultilevel"/>
    <w:tmpl w:val="1E88A582"/>
    <w:lvl w:ilvl="0" w:tplc="C70CB9B0">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E391696"/>
    <w:multiLevelType w:val="hybridMultilevel"/>
    <w:tmpl w:val="49BE69A0"/>
    <w:lvl w:ilvl="0" w:tplc="AA2A8616">
      <w:start w:val="1"/>
      <w:numFmt w:val="decimal"/>
      <w:pStyle w:val="Enumerationwithtext"/>
      <w:lvlText w:val="%1"/>
      <w:lvlJc w:val="left"/>
      <w:pPr>
        <w:tabs>
          <w:tab w:val="num" w:pos="227"/>
        </w:tabs>
        <w:ind w:left="227" w:hanging="227"/>
      </w:pPr>
      <w:rPr>
        <w:rFonts w:ascii="Verdana" w:hAnsi="Verdana" w:hint="default"/>
        <w:b w:val="0"/>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5319238B"/>
    <w:multiLevelType w:val="hybridMultilevel"/>
    <w:tmpl w:val="9BE409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36B7F96"/>
    <w:multiLevelType w:val="hybridMultilevel"/>
    <w:tmpl w:val="D8C20688"/>
    <w:lvl w:ilvl="0" w:tplc="04130009">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4157446"/>
    <w:multiLevelType w:val="hybridMultilevel"/>
    <w:tmpl w:val="117878EE"/>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4157750"/>
    <w:multiLevelType w:val="hybridMultilevel"/>
    <w:tmpl w:val="D74E70DE"/>
    <w:lvl w:ilvl="0" w:tplc="0016949E">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57580322"/>
    <w:multiLevelType w:val="hybridMultilevel"/>
    <w:tmpl w:val="7A2432C4"/>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58C66748"/>
    <w:multiLevelType w:val="hybridMultilevel"/>
    <w:tmpl w:val="5C20D5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5ADB54E8"/>
    <w:multiLevelType w:val="singleLevel"/>
    <w:tmpl w:val="E8FEDCF6"/>
    <w:lvl w:ilvl="0">
      <w:start w:val="1"/>
      <w:numFmt w:val="lowerLetter"/>
      <w:lvlText w:val="%1."/>
      <w:lvlJc w:val="left"/>
      <w:pPr>
        <w:tabs>
          <w:tab w:val="num" w:pos="360"/>
        </w:tabs>
        <w:ind w:left="360" w:hanging="360"/>
      </w:pPr>
    </w:lvl>
  </w:abstractNum>
  <w:abstractNum w:abstractNumId="44" w15:restartNumberingAfterBreak="0">
    <w:nsid w:val="5AF40C7F"/>
    <w:multiLevelType w:val="hybridMultilevel"/>
    <w:tmpl w:val="5178C47E"/>
    <w:lvl w:ilvl="0" w:tplc="9E689674">
      <w:start w:val="2"/>
      <w:numFmt w:val="bullet"/>
      <w:lvlText w:val="-"/>
      <w:lvlJc w:val="left"/>
      <w:pPr>
        <w:ind w:left="70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F13217C"/>
    <w:multiLevelType w:val="hybridMultilevel"/>
    <w:tmpl w:val="B03A5814"/>
    <w:lvl w:ilvl="0" w:tplc="4FA6FFCA">
      <w:numFmt w:val="bullet"/>
      <w:lvlText w:val="-"/>
      <w:lvlJc w:val="left"/>
      <w:pPr>
        <w:ind w:left="720" w:hanging="360"/>
      </w:pPr>
      <w:rPr>
        <w:rFonts w:ascii="Verdana" w:eastAsia="Times New Roman" w:hAnsi="Verdana" w:cs="Times New Roman" w:hint="default"/>
      </w:rPr>
    </w:lvl>
    <w:lvl w:ilvl="1" w:tplc="D45ED99A">
      <w:start w:val="1"/>
      <w:numFmt w:val="bullet"/>
      <w:lvlText w:val="-"/>
      <w:lvlJc w:val="left"/>
      <w:pPr>
        <w:ind w:left="1785" w:hanging="705"/>
      </w:pPr>
      <w:rPr>
        <w:rFonts w:ascii="Times New Roman" w:hAnsi="Times New Roman" w:hint="default"/>
      </w:rPr>
    </w:lvl>
    <w:lvl w:ilvl="2" w:tplc="04130003">
      <w:start w:val="1"/>
      <w:numFmt w:val="bullet"/>
      <w:lvlText w:val="o"/>
      <w:lvlJc w:val="left"/>
      <w:pPr>
        <w:ind w:left="2160" w:hanging="180"/>
      </w:pPr>
      <w:rPr>
        <w:rFonts w:ascii="Courier New" w:hAnsi="Courier New" w:cs="Courier New"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54D0459"/>
    <w:multiLevelType w:val="hybridMultilevel"/>
    <w:tmpl w:val="BDC84694"/>
    <w:lvl w:ilvl="0" w:tplc="FEC68604">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96F22F3"/>
    <w:multiLevelType w:val="hybridMultilevel"/>
    <w:tmpl w:val="86EC7446"/>
    <w:lvl w:ilvl="0" w:tplc="FB5C810E">
      <w:start w:val="1"/>
      <w:numFmt w:val="bullet"/>
      <w:lvlText w:val="-"/>
      <w:lvlJc w:val="left"/>
      <w:pPr>
        <w:ind w:left="360" w:hanging="360"/>
      </w:pPr>
      <w:rPr>
        <w:rFonts w:ascii="Verdana" w:eastAsia="DejaVu Sans" w:hAnsi="Verdana" w:cs="Lohit Hin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70105363"/>
    <w:multiLevelType w:val="hybridMultilevel"/>
    <w:tmpl w:val="65F4CFFE"/>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2558E9"/>
    <w:multiLevelType w:val="hybridMultilevel"/>
    <w:tmpl w:val="B736495E"/>
    <w:lvl w:ilvl="0" w:tplc="0413000F">
      <w:start w:val="1"/>
      <w:numFmt w:val="decimal"/>
      <w:lvlText w:val="%1."/>
      <w:lvlJc w:val="left"/>
      <w:pPr>
        <w:ind w:left="720"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5E6595E"/>
    <w:multiLevelType w:val="hybridMultilevel"/>
    <w:tmpl w:val="505405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1" w15:restartNumberingAfterBreak="0">
    <w:nsid w:val="768E6C02"/>
    <w:multiLevelType w:val="hybridMultilevel"/>
    <w:tmpl w:val="CF08DC6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7B622AEC"/>
    <w:multiLevelType w:val="hybridMultilevel"/>
    <w:tmpl w:val="48345CA2"/>
    <w:lvl w:ilvl="0" w:tplc="9E689674">
      <w:start w:val="2"/>
      <w:numFmt w:val="bullet"/>
      <w:lvlText w:val="-"/>
      <w:lvlJc w:val="left"/>
      <w:pPr>
        <w:ind w:left="705" w:hanging="705"/>
      </w:pPr>
      <w:rPr>
        <w:rFonts w:ascii="Verdana" w:eastAsia="Times New Roman" w:hAnsi="Verdana" w:cs="Times New Roman" w:hint="default"/>
      </w:rPr>
    </w:lvl>
    <w:lvl w:ilvl="1" w:tplc="0D001CF8">
      <w:numFmt w:val="bullet"/>
      <w:lvlText w:val="•"/>
      <w:lvlJc w:val="left"/>
      <w:pPr>
        <w:ind w:left="1080" w:hanging="360"/>
      </w:pPr>
      <w:rPr>
        <w:rFonts w:ascii="Verdana" w:eastAsia="Times New Roman" w:hAnsi="Verdan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7E933458"/>
    <w:multiLevelType w:val="multilevel"/>
    <w:tmpl w:val="C898E874"/>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pStyle w:val="Kop5"/>
      <w:lvlText w:val="%1.%2.%3.%4.%5"/>
      <w:lvlJc w:val="left"/>
      <w:pPr>
        <w:tabs>
          <w:tab w:val="num" w:pos="0"/>
        </w:tabs>
        <w:ind w:left="0" w:hanging="1134"/>
      </w:pPr>
      <w:rPr>
        <w:rFonts w:ascii="Verdana" w:hAnsi="Verdana" w:hint="default"/>
        <w:b w:val="0"/>
        <w:i w:val="0"/>
        <w:sz w:val="18"/>
      </w:rPr>
    </w:lvl>
    <w:lvl w:ilvl="5">
      <w:start w:val="1"/>
      <w:numFmt w:val="decimal"/>
      <w:lvlText w:val="%1.%2.%3.%4.%5.%6"/>
      <w:lvlJc w:val="left"/>
      <w:pPr>
        <w:tabs>
          <w:tab w:val="num" w:pos="-694"/>
        </w:tabs>
        <w:ind w:left="-694" w:firstLine="0"/>
      </w:pPr>
      <w:rPr>
        <w:rFonts w:hint="default"/>
      </w:rPr>
    </w:lvl>
    <w:lvl w:ilvl="6">
      <w:start w:val="1"/>
      <w:numFmt w:val="decimal"/>
      <w:lvlText w:val="%1.%2.%3.%4.%5.%6.%7"/>
      <w:lvlJc w:val="left"/>
      <w:pPr>
        <w:tabs>
          <w:tab w:val="num" w:pos="-694"/>
        </w:tabs>
        <w:ind w:left="-694" w:firstLine="0"/>
      </w:pPr>
      <w:rPr>
        <w:rFonts w:hint="default"/>
      </w:rPr>
    </w:lvl>
    <w:lvl w:ilvl="7">
      <w:start w:val="1"/>
      <w:numFmt w:val="decimal"/>
      <w:lvlText w:val="%1.%2.%3.%4.%5.%6.%7.%8"/>
      <w:lvlJc w:val="left"/>
      <w:pPr>
        <w:tabs>
          <w:tab w:val="num" w:pos="-694"/>
        </w:tabs>
        <w:ind w:left="-694" w:firstLine="0"/>
      </w:pPr>
      <w:rPr>
        <w:rFonts w:hint="default"/>
      </w:rPr>
    </w:lvl>
    <w:lvl w:ilvl="8">
      <w:start w:val="1"/>
      <w:numFmt w:val="decimal"/>
      <w:lvlText w:val="%1.%2.%3.%4.%5.%6.%7.%8.%9"/>
      <w:lvlJc w:val="left"/>
      <w:pPr>
        <w:tabs>
          <w:tab w:val="num" w:pos="-694"/>
        </w:tabs>
        <w:ind w:left="-694" w:firstLine="0"/>
      </w:pPr>
      <w:rPr>
        <w:rFonts w:hint="default"/>
      </w:rPr>
    </w:lvl>
  </w:abstractNum>
  <w:abstractNum w:abstractNumId="54" w15:restartNumberingAfterBreak="0">
    <w:nsid w:val="7FCA2F3B"/>
    <w:multiLevelType w:val="hybridMultilevel"/>
    <w:tmpl w:val="F31E61EE"/>
    <w:lvl w:ilvl="0" w:tplc="AB22AFB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FF53A61"/>
    <w:multiLevelType w:val="hybridMultilevel"/>
    <w:tmpl w:val="9228A116"/>
    <w:lvl w:ilvl="0" w:tplc="29FABE9A">
      <w:start w:val="20"/>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2143837500">
    <w:abstractNumId w:val="36"/>
  </w:num>
  <w:num w:numId="2" w16cid:durableId="621418627">
    <w:abstractNumId w:val="48"/>
  </w:num>
  <w:num w:numId="3" w16cid:durableId="1853958483">
    <w:abstractNumId w:val="17"/>
  </w:num>
  <w:num w:numId="4" w16cid:durableId="1023749111">
    <w:abstractNumId w:val="11"/>
  </w:num>
  <w:num w:numId="5" w16cid:durableId="1386372959">
    <w:abstractNumId w:val="53"/>
  </w:num>
  <w:num w:numId="6" w16cid:durableId="436754567">
    <w:abstractNumId w:val="43"/>
  </w:num>
  <w:num w:numId="7" w16cid:durableId="1384674957">
    <w:abstractNumId w:val="39"/>
  </w:num>
  <w:num w:numId="8" w16cid:durableId="152069748">
    <w:abstractNumId w:val="41"/>
  </w:num>
  <w:num w:numId="9" w16cid:durableId="1959602208">
    <w:abstractNumId w:val="18"/>
  </w:num>
  <w:num w:numId="10" w16cid:durableId="363023575">
    <w:abstractNumId w:val="47"/>
  </w:num>
  <w:num w:numId="11" w16cid:durableId="2011254710">
    <w:abstractNumId w:val="54"/>
  </w:num>
  <w:num w:numId="12" w16cid:durableId="2056931346">
    <w:abstractNumId w:val="51"/>
  </w:num>
  <w:num w:numId="13" w16cid:durableId="192958952">
    <w:abstractNumId w:val="8"/>
  </w:num>
  <w:num w:numId="14" w16cid:durableId="359361160">
    <w:abstractNumId w:val="45"/>
  </w:num>
  <w:num w:numId="15" w16cid:durableId="376516085">
    <w:abstractNumId w:val="40"/>
  </w:num>
  <w:num w:numId="16" w16cid:durableId="475686255">
    <w:abstractNumId w:val="6"/>
  </w:num>
  <w:num w:numId="17" w16cid:durableId="608896103">
    <w:abstractNumId w:val="4"/>
  </w:num>
  <w:num w:numId="18" w16cid:durableId="653946124">
    <w:abstractNumId w:val="20"/>
  </w:num>
  <w:num w:numId="19" w16cid:durableId="625621903">
    <w:abstractNumId w:val="33"/>
  </w:num>
  <w:num w:numId="20" w16cid:durableId="227887870">
    <w:abstractNumId w:val="24"/>
  </w:num>
  <w:num w:numId="21" w16cid:durableId="30501313">
    <w:abstractNumId w:val="26"/>
  </w:num>
  <w:num w:numId="22" w16cid:durableId="972707954">
    <w:abstractNumId w:val="23"/>
  </w:num>
  <w:num w:numId="23" w16cid:durableId="1426925629">
    <w:abstractNumId w:val="35"/>
  </w:num>
  <w:num w:numId="24" w16cid:durableId="1230308527">
    <w:abstractNumId w:val="2"/>
  </w:num>
  <w:num w:numId="25" w16cid:durableId="1530336999">
    <w:abstractNumId w:val="27"/>
  </w:num>
  <w:num w:numId="26" w16cid:durableId="427317022">
    <w:abstractNumId w:val="21"/>
  </w:num>
  <w:num w:numId="27" w16cid:durableId="64378072">
    <w:abstractNumId w:val="22"/>
  </w:num>
  <w:num w:numId="28" w16cid:durableId="778571155">
    <w:abstractNumId w:val="34"/>
  </w:num>
  <w:num w:numId="29" w16cid:durableId="329721599">
    <w:abstractNumId w:val="50"/>
  </w:num>
  <w:num w:numId="30" w16cid:durableId="1254821545">
    <w:abstractNumId w:val="32"/>
  </w:num>
  <w:num w:numId="31" w16cid:durableId="819275948">
    <w:abstractNumId w:val="13"/>
  </w:num>
  <w:num w:numId="32" w16cid:durableId="1130824209">
    <w:abstractNumId w:val="55"/>
  </w:num>
  <w:num w:numId="33" w16cid:durableId="1321226485">
    <w:abstractNumId w:val="5"/>
  </w:num>
  <w:num w:numId="34" w16cid:durableId="330763794">
    <w:abstractNumId w:val="0"/>
  </w:num>
  <w:num w:numId="35" w16cid:durableId="549726644">
    <w:abstractNumId w:val="16"/>
  </w:num>
  <w:num w:numId="36" w16cid:durableId="1275941378">
    <w:abstractNumId w:val="30"/>
  </w:num>
  <w:num w:numId="37" w16cid:durableId="1524245971">
    <w:abstractNumId w:val="37"/>
  </w:num>
  <w:num w:numId="38" w16cid:durableId="307059306">
    <w:abstractNumId w:val="52"/>
  </w:num>
  <w:num w:numId="39" w16cid:durableId="313336047">
    <w:abstractNumId w:val="3"/>
  </w:num>
  <w:num w:numId="40" w16cid:durableId="2142839428">
    <w:abstractNumId w:val="29"/>
  </w:num>
  <w:num w:numId="41" w16cid:durableId="2128042439">
    <w:abstractNumId w:val="42"/>
  </w:num>
  <w:num w:numId="42" w16cid:durableId="1041247935">
    <w:abstractNumId w:val="28"/>
  </w:num>
  <w:num w:numId="43" w16cid:durableId="734202282">
    <w:abstractNumId w:val="46"/>
  </w:num>
  <w:num w:numId="44" w16cid:durableId="1836875197">
    <w:abstractNumId w:val="19"/>
  </w:num>
  <w:num w:numId="45" w16cid:durableId="151146421">
    <w:abstractNumId w:val="44"/>
  </w:num>
  <w:num w:numId="46" w16cid:durableId="1570574184">
    <w:abstractNumId w:val="7"/>
  </w:num>
  <w:num w:numId="47" w16cid:durableId="258761273">
    <w:abstractNumId w:val="9"/>
  </w:num>
  <w:num w:numId="48" w16cid:durableId="1433667236">
    <w:abstractNumId w:val="1"/>
  </w:num>
  <w:num w:numId="49" w16cid:durableId="1300962019">
    <w:abstractNumId w:val="10"/>
  </w:num>
  <w:num w:numId="50" w16cid:durableId="1964578191">
    <w:abstractNumId w:val="49"/>
  </w:num>
  <w:num w:numId="51" w16cid:durableId="514924110">
    <w:abstractNumId w:val="31"/>
  </w:num>
  <w:num w:numId="52" w16cid:durableId="1994679239">
    <w:abstractNumId w:val="12"/>
  </w:num>
  <w:num w:numId="53" w16cid:durableId="1672483695">
    <w:abstractNumId w:val="15"/>
  </w:num>
  <w:num w:numId="54" w16cid:durableId="174344041">
    <w:abstractNumId w:val="38"/>
  </w:num>
  <w:num w:numId="55" w16cid:durableId="779226438">
    <w:abstractNumId w:val="14"/>
  </w:num>
  <w:num w:numId="56" w16cid:durableId="13167796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US" w:vendorID="64" w:dllVersion="6" w:nlCheck="1" w:checkStyle="1"/>
  <w:activeWritingStyle w:appName="MSWord" w:lang="es-ES"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 w:val="0"/>
    <w:docVar w:name="author" w:val="Wanders"/>
    <w:docVar w:name="classif" w:val="0"/>
    <w:docVar w:name="date" w:val="13-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13-1-2010"/>
    <w:docVar w:name="rlang" w:val="1043"/>
    <w:docVar w:name="section" w:val="Ingenieursdiensten / Bouwtechniek"/>
    <w:docVar w:name="sending" w:val="0"/>
    <w:docVar w:name="styles" w:val="yes"/>
    <w:docVar w:name="subtitle" w:val="verdere beschrijving"/>
    <w:docVar w:name="title" w:val="Voorlopig / Definitief ontwerp"/>
    <w:docVar w:name="ttype" w:val="0"/>
    <w:docVar w:name="type" w:val="Report"/>
  </w:docVars>
  <w:rsids>
    <w:rsidRoot w:val="007D182C"/>
    <w:rsid w:val="000008CC"/>
    <w:rsid w:val="00003154"/>
    <w:rsid w:val="000049B1"/>
    <w:rsid w:val="000102AF"/>
    <w:rsid w:val="000106DE"/>
    <w:rsid w:val="00010A9C"/>
    <w:rsid w:val="00010C77"/>
    <w:rsid w:val="00012BC2"/>
    <w:rsid w:val="00013FB7"/>
    <w:rsid w:val="000154B7"/>
    <w:rsid w:val="00015501"/>
    <w:rsid w:val="00017B70"/>
    <w:rsid w:val="00017F33"/>
    <w:rsid w:val="00021906"/>
    <w:rsid w:val="0002388E"/>
    <w:rsid w:val="00023F1A"/>
    <w:rsid w:val="000245A2"/>
    <w:rsid w:val="0002674C"/>
    <w:rsid w:val="0003361F"/>
    <w:rsid w:val="00035C23"/>
    <w:rsid w:val="0003624E"/>
    <w:rsid w:val="00044A0A"/>
    <w:rsid w:val="000465EF"/>
    <w:rsid w:val="000518BF"/>
    <w:rsid w:val="00052776"/>
    <w:rsid w:val="00054C87"/>
    <w:rsid w:val="00056FE3"/>
    <w:rsid w:val="000570EB"/>
    <w:rsid w:val="00060864"/>
    <w:rsid w:val="0007188C"/>
    <w:rsid w:val="0007298A"/>
    <w:rsid w:val="00072C97"/>
    <w:rsid w:val="00074965"/>
    <w:rsid w:val="00074B8D"/>
    <w:rsid w:val="00075DC9"/>
    <w:rsid w:val="00080398"/>
    <w:rsid w:val="00082EB3"/>
    <w:rsid w:val="000861E4"/>
    <w:rsid w:val="000864AF"/>
    <w:rsid w:val="00087BE6"/>
    <w:rsid w:val="00090410"/>
    <w:rsid w:val="000912D5"/>
    <w:rsid w:val="00092F0F"/>
    <w:rsid w:val="0009355C"/>
    <w:rsid w:val="00095D63"/>
    <w:rsid w:val="000A07B1"/>
    <w:rsid w:val="000A0E01"/>
    <w:rsid w:val="000A20FA"/>
    <w:rsid w:val="000A662A"/>
    <w:rsid w:val="000A7CEF"/>
    <w:rsid w:val="000B18CF"/>
    <w:rsid w:val="000B3442"/>
    <w:rsid w:val="000B366F"/>
    <w:rsid w:val="000B62CC"/>
    <w:rsid w:val="000B7D94"/>
    <w:rsid w:val="000C23C2"/>
    <w:rsid w:val="000C24E3"/>
    <w:rsid w:val="000C2A05"/>
    <w:rsid w:val="000C4C23"/>
    <w:rsid w:val="000C69E2"/>
    <w:rsid w:val="000D2535"/>
    <w:rsid w:val="000D32A2"/>
    <w:rsid w:val="000D4193"/>
    <w:rsid w:val="000D5129"/>
    <w:rsid w:val="000E0E62"/>
    <w:rsid w:val="000E1288"/>
    <w:rsid w:val="000E1857"/>
    <w:rsid w:val="000E30A3"/>
    <w:rsid w:val="000E3131"/>
    <w:rsid w:val="000E34F0"/>
    <w:rsid w:val="000E6BBC"/>
    <w:rsid w:val="000F381C"/>
    <w:rsid w:val="000F49D1"/>
    <w:rsid w:val="000F5491"/>
    <w:rsid w:val="000F7B2F"/>
    <w:rsid w:val="00104F23"/>
    <w:rsid w:val="00105DEE"/>
    <w:rsid w:val="001103F4"/>
    <w:rsid w:val="00110C31"/>
    <w:rsid w:val="00113205"/>
    <w:rsid w:val="0011434F"/>
    <w:rsid w:val="00114732"/>
    <w:rsid w:val="00123720"/>
    <w:rsid w:val="00127DF5"/>
    <w:rsid w:val="00130AE0"/>
    <w:rsid w:val="00131116"/>
    <w:rsid w:val="00131254"/>
    <w:rsid w:val="00132BF7"/>
    <w:rsid w:val="001338F4"/>
    <w:rsid w:val="00133C2C"/>
    <w:rsid w:val="00137D7A"/>
    <w:rsid w:val="00140395"/>
    <w:rsid w:val="0014059C"/>
    <w:rsid w:val="00144E0F"/>
    <w:rsid w:val="00144F76"/>
    <w:rsid w:val="001474B9"/>
    <w:rsid w:val="00150D76"/>
    <w:rsid w:val="00150EE4"/>
    <w:rsid w:val="001511DE"/>
    <w:rsid w:val="00152634"/>
    <w:rsid w:val="00155CA3"/>
    <w:rsid w:val="00156730"/>
    <w:rsid w:val="00167A4E"/>
    <w:rsid w:val="001704F4"/>
    <w:rsid w:val="001731D8"/>
    <w:rsid w:val="00173C41"/>
    <w:rsid w:val="00174B59"/>
    <w:rsid w:val="00177607"/>
    <w:rsid w:val="00183B48"/>
    <w:rsid w:val="001845C0"/>
    <w:rsid w:val="00185346"/>
    <w:rsid w:val="0019354A"/>
    <w:rsid w:val="001947A3"/>
    <w:rsid w:val="00195739"/>
    <w:rsid w:val="00196469"/>
    <w:rsid w:val="00196E1B"/>
    <w:rsid w:val="00196F7E"/>
    <w:rsid w:val="001A1BC8"/>
    <w:rsid w:val="001A3636"/>
    <w:rsid w:val="001A40C3"/>
    <w:rsid w:val="001B0890"/>
    <w:rsid w:val="001B1DE0"/>
    <w:rsid w:val="001B2985"/>
    <w:rsid w:val="001B4C94"/>
    <w:rsid w:val="001C1515"/>
    <w:rsid w:val="001C1528"/>
    <w:rsid w:val="001C4BE0"/>
    <w:rsid w:val="001C5904"/>
    <w:rsid w:val="001C76D6"/>
    <w:rsid w:val="001D06C7"/>
    <w:rsid w:val="001D14E8"/>
    <w:rsid w:val="001D4DF4"/>
    <w:rsid w:val="001D5499"/>
    <w:rsid w:val="001D6062"/>
    <w:rsid w:val="001D655E"/>
    <w:rsid w:val="001D6740"/>
    <w:rsid w:val="001D7346"/>
    <w:rsid w:val="001E06E4"/>
    <w:rsid w:val="001E4403"/>
    <w:rsid w:val="001F0E1D"/>
    <w:rsid w:val="001F2800"/>
    <w:rsid w:val="001F3C3E"/>
    <w:rsid w:val="001F4DD5"/>
    <w:rsid w:val="001F5330"/>
    <w:rsid w:val="001F7994"/>
    <w:rsid w:val="0020387D"/>
    <w:rsid w:val="002048F1"/>
    <w:rsid w:val="00204CA0"/>
    <w:rsid w:val="0020687D"/>
    <w:rsid w:val="00206AE1"/>
    <w:rsid w:val="0020789E"/>
    <w:rsid w:val="0021355C"/>
    <w:rsid w:val="002172BC"/>
    <w:rsid w:val="00220B09"/>
    <w:rsid w:val="00221B5F"/>
    <w:rsid w:val="00222D2B"/>
    <w:rsid w:val="00222E91"/>
    <w:rsid w:val="0022326A"/>
    <w:rsid w:val="0022364A"/>
    <w:rsid w:val="00224E14"/>
    <w:rsid w:val="00225891"/>
    <w:rsid w:val="002302A5"/>
    <w:rsid w:val="002306FB"/>
    <w:rsid w:val="00232A17"/>
    <w:rsid w:val="00236B6D"/>
    <w:rsid w:val="00237FBE"/>
    <w:rsid w:val="0024099E"/>
    <w:rsid w:val="0024159B"/>
    <w:rsid w:val="00244768"/>
    <w:rsid w:val="00244A61"/>
    <w:rsid w:val="00244A9C"/>
    <w:rsid w:val="00246205"/>
    <w:rsid w:val="00250387"/>
    <w:rsid w:val="00253D6E"/>
    <w:rsid w:val="00255A89"/>
    <w:rsid w:val="00261B20"/>
    <w:rsid w:val="0026256C"/>
    <w:rsid w:val="00276980"/>
    <w:rsid w:val="0027759B"/>
    <w:rsid w:val="00277ED3"/>
    <w:rsid w:val="00281A41"/>
    <w:rsid w:val="00283410"/>
    <w:rsid w:val="00283422"/>
    <w:rsid w:val="00284EB9"/>
    <w:rsid w:val="002850C7"/>
    <w:rsid w:val="002865A2"/>
    <w:rsid w:val="002929A2"/>
    <w:rsid w:val="0029380F"/>
    <w:rsid w:val="00295E98"/>
    <w:rsid w:val="00297631"/>
    <w:rsid w:val="00297B97"/>
    <w:rsid w:val="002A035B"/>
    <w:rsid w:val="002A1CB3"/>
    <w:rsid w:val="002A4E9C"/>
    <w:rsid w:val="002A54EF"/>
    <w:rsid w:val="002A63E9"/>
    <w:rsid w:val="002B4A9E"/>
    <w:rsid w:val="002B63C5"/>
    <w:rsid w:val="002B6433"/>
    <w:rsid w:val="002C0B35"/>
    <w:rsid w:val="002C0C54"/>
    <w:rsid w:val="002C0DFE"/>
    <w:rsid w:val="002C32B0"/>
    <w:rsid w:val="002C44AF"/>
    <w:rsid w:val="002C4977"/>
    <w:rsid w:val="002C6E6D"/>
    <w:rsid w:val="002D4FA8"/>
    <w:rsid w:val="002D56C6"/>
    <w:rsid w:val="002D5ED5"/>
    <w:rsid w:val="002D64F4"/>
    <w:rsid w:val="002D7C56"/>
    <w:rsid w:val="002E405A"/>
    <w:rsid w:val="002E414D"/>
    <w:rsid w:val="002E46C1"/>
    <w:rsid w:val="002E5796"/>
    <w:rsid w:val="002E5FE2"/>
    <w:rsid w:val="002E692E"/>
    <w:rsid w:val="002E7AEE"/>
    <w:rsid w:val="002F3F71"/>
    <w:rsid w:val="00301AED"/>
    <w:rsid w:val="003073D6"/>
    <w:rsid w:val="00311915"/>
    <w:rsid w:val="00313578"/>
    <w:rsid w:val="00314F24"/>
    <w:rsid w:val="00314FB9"/>
    <w:rsid w:val="003200C4"/>
    <w:rsid w:val="003203DF"/>
    <w:rsid w:val="00321ED2"/>
    <w:rsid w:val="0032351B"/>
    <w:rsid w:val="00323693"/>
    <w:rsid w:val="00323A6C"/>
    <w:rsid w:val="00326355"/>
    <w:rsid w:val="00327DF7"/>
    <w:rsid w:val="00332267"/>
    <w:rsid w:val="00334797"/>
    <w:rsid w:val="00337E5A"/>
    <w:rsid w:val="003437C3"/>
    <w:rsid w:val="00346192"/>
    <w:rsid w:val="003474B2"/>
    <w:rsid w:val="00350308"/>
    <w:rsid w:val="00350CDA"/>
    <w:rsid w:val="00353B55"/>
    <w:rsid w:val="0035433B"/>
    <w:rsid w:val="003576DA"/>
    <w:rsid w:val="0036179E"/>
    <w:rsid w:val="00362738"/>
    <w:rsid w:val="00363C69"/>
    <w:rsid w:val="00365F68"/>
    <w:rsid w:val="0036714E"/>
    <w:rsid w:val="0036761A"/>
    <w:rsid w:val="00370A8F"/>
    <w:rsid w:val="00372846"/>
    <w:rsid w:val="003740F6"/>
    <w:rsid w:val="00375061"/>
    <w:rsid w:val="00375B77"/>
    <w:rsid w:val="00377034"/>
    <w:rsid w:val="0038026D"/>
    <w:rsid w:val="003830B3"/>
    <w:rsid w:val="00386BD1"/>
    <w:rsid w:val="003878C0"/>
    <w:rsid w:val="003912C6"/>
    <w:rsid w:val="003915A6"/>
    <w:rsid w:val="00391B4C"/>
    <w:rsid w:val="00392591"/>
    <w:rsid w:val="003A2E56"/>
    <w:rsid w:val="003A45D1"/>
    <w:rsid w:val="003A4654"/>
    <w:rsid w:val="003A790F"/>
    <w:rsid w:val="003A7913"/>
    <w:rsid w:val="003B4873"/>
    <w:rsid w:val="003B4BDE"/>
    <w:rsid w:val="003B58F6"/>
    <w:rsid w:val="003B60C7"/>
    <w:rsid w:val="003B6C6F"/>
    <w:rsid w:val="003C0066"/>
    <w:rsid w:val="003C37D1"/>
    <w:rsid w:val="003C45B7"/>
    <w:rsid w:val="003C7176"/>
    <w:rsid w:val="003D0435"/>
    <w:rsid w:val="003D0C7E"/>
    <w:rsid w:val="003D2029"/>
    <w:rsid w:val="003D3BCC"/>
    <w:rsid w:val="003D7289"/>
    <w:rsid w:val="003E130D"/>
    <w:rsid w:val="003E3A39"/>
    <w:rsid w:val="003E4796"/>
    <w:rsid w:val="003E70D7"/>
    <w:rsid w:val="003E71A6"/>
    <w:rsid w:val="003F0458"/>
    <w:rsid w:val="003F0FC0"/>
    <w:rsid w:val="003F100A"/>
    <w:rsid w:val="003F1770"/>
    <w:rsid w:val="003F2313"/>
    <w:rsid w:val="003F523B"/>
    <w:rsid w:val="003F6F90"/>
    <w:rsid w:val="00400F4F"/>
    <w:rsid w:val="00403221"/>
    <w:rsid w:val="00403225"/>
    <w:rsid w:val="00406BEB"/>
    <w:rsid w:val="00412264"/>
    <w:rsid w:val="00413AF5"/>
    <w:rsid w:val="004174E9"/>
    <w:rsid w:val="00421303"/>
    <w:rsid w:val="00426951"/>
    <w:rsid w:val="004273CD"/>
    <w:rsid w:val="00430815"/>
    <w:rsid w:val="00430C44"/>
    <w:rsid w:val="0043101E"/>
    <w:rsid w:val="004340B5"/>
    <w:rsid w:val="00437263"/>
    <w:rsid w:val="00437C10"/>
    <w:rsid w:val="00440D33"/>
    <w:rsid w:val="004416BC"/>
    <w:rsid w:val="0044201A"/>
    <w:rsid w:val="004431D5"/>
    <w:rsid w:val="004450DF"/>
    <w:rsid w:val="004515D6"/>
    <w:rsid w:val="00452929"/>
    <w:rsid w:val="00453191"/>
    <w:rsid w:val="004561C8"/>
    <w:rsid w:val="00457268"/>
    <w:rsid w:val="00464912"/>
    <w:rsid w:val="0046650C"/>
    <w:rsid w:val="00467B32"/>
    <w:rsid w:val="00470A70"/>
    <w:rsid w:val="00470CBE"/>
    <w:rsid w:val="00471DA4"/>
    <w:rsid w:val="0048453D"/>
    <w:rsid w:val="00487839"/>
    <w:rsid w:val="00490ABB"/>
    <w:rsid w:val="004912FC"/>
    <w:rsid w:val="00491AF1"/>
    <w:rsid w:val="0049392F"/>
    <w:rsid w:val="00496E62"/>
    <w:rsid w:val="004A178F"/>
    <w:rsid w:val="004A2AE3"/>
    <w:rsid w:val="004A5054"/>
    <w:rsid w:val="004A5373"/>
    <w:rsid w:val="004A6A17"/>
    <w:rsid w:val="004A782F"/>
    <w:rsid w:val="004B1898"/>
    <w:rsid w:val="004B2630"/>
    <w:rsid w:val="004C27EB"/>
    <w:rsid w:val="004C687C"/>
    <w:rsid w:val="004C7C15"/>
    <w:rsid w:val="004D080A"/>
    <w:rsid w:val="004D4C3B"/>
    <w:rsid w:val="004D677F"/>
    <w:rsid w:val="004D7DDE"/>
    <w:rsid w:val="004D7FDA"/>
    <w:rsid w:val="004E1A04"/>
    <w:rsid w:val="004E2C38"/>
    <w:rsid w:val="004E402A"/>
    <w:rsid w:val="004E709D"/>
    <w:rsid w:val="004E73FF"/>
    <w:rsid w:val="004F26BC"/>
    <w:rsid w:val="004F4C12"/>
    <w:rsid w:val="004F6D6D"/>
    <w:rsid w:val="00502627"/>
    <w:rsid w:val="005061D5"/>
    <w:rsid w:val="00506CE9"/>
    <w:rsid w:val="00513D91"/>
    <w:rsid w:val="00514A72"/>
    <w:rsid w:val="005150A3"/>
    <w:rsid w:val="0051638A"/>
    <w:rsid w:val="0051659C"/>
    <w:rsid w:val="00516FAE"/>
    <w:rsid w:val="005210E5"/>
    <w:rsid w:val="005213F8"/>
    <w:rsid w:val="0052194C"/>
    <w:rsid w:val="0052209B"/>
    <w:rsid w:val="00524DAD"/>
    <w:rsid w:val="00530BE6"/>
    <w:rsid w:val="0053247F"/>
    <w:rsid w:val="00533BC7"/>
    <w:rsid w:val="005358E2"/>
    <w:rsid w:val="00535A5C"/>
    <w:rsid w:val="00537DA8"/>
    <w:rsid w:val="00540188"/>
    <w:rsid w:val="00541BD6"/>
    <w:rsid w:val="00544528"/>
    <w:rsid w:val="005452A9"/>
    <w:rsid w:val="00546FD1"/>
    <w:rsid w:val="00547D0B"/>
    <w:rsid w:val="00555F45"/>
    <w:rsid w:val="00560FB1"/>
    <w:rsid w:val="00563DD1"/>
    <w:rsid w:val="0056428C"/>
    <w:rsid w:val="005647FC"/>
    <w:rsid w:val="00574B6B"/>
    <w:rsid w:val="00576B1D"/>
    <w:rsid w:val="00580DD4"/>
    <w:rsid w:val="00582E89"/>
    <w:rsid w:val="005851E1"/>
    <w:rsid w:val="005855F3"/>
    <w:rsid w:val="00586861"/>
    <w:rsid w:val="00590683"/>
    <w:rsid w:val="00592BB5"/>
    <w:rsid w:val="00592BC6"/>
    <w:rsid w:val="00593801"/>
    <w:rsid w:val="00596081"/>
    <w:rsid w:val="005A04D0"/>
    <w:rsid w:val="005A3F08"/>
    <w:rsid w:val="005A48C2"/>
    <w:rsid w:val="005A507D"/>
    <w:rsid w:val="005A52D1"/>
    <w:rsid w:val="005A61B2"/>
    <w:rsid w:val="005A77E3"/>
    <w:rsid w:val="005B009E"/>
    <w:rsid w:val="005B1551"/>
    <w:rsid w:val="005B29E5"/>
    <w:rsid w:val="005B64B4"/>
    <w:rsid w:val="005C20CD"/>
    <w:rsid w:val="005C28B3"/>
    <w:rsid w:val="005C420B"/>
    <w:rsid w:val="005C58CD"/>
    <w:rsid w:val="005C7141"/>
    <w:rsid w:val="005D04B9"/>
    <w:rsid w:val="005D3B40"/>
    <w:rsid w:val="005D4F93"/>
    <w:rsid w:val="005D7A93"/>
    <w:rsid w:val="005E3967"/>
    <w:rsid w:val="005E5CED"/>
    <w:rsid w:val="005F7158"/>
    <w:rsid w:val="005F71D3"/>
    <w:rsid w:val="0060188A"/>
    <w:rsid w:val="00604BED"/>
    <w:rsid w:val="00604EC5"/>
    <w:rsid w:val="00606047"/>
    <w:rsid w:val="00606A17"/>
    <w:rsid w:val="006075C1"/>
    <w:rsid w:val="006136C4"/>
    <w:rsid w:val="0061490E"/>
    <w:rsid w:val="00616315"/>
    <w:rsid w:val="00616683"/>
    <w:rsid w:val="00616864"/>
    <w:rsid w:val="00620CA5"/>
    <w:rsid w:val="00624162"/>
    <w:rsid w:val="006256D9"/>
    <w:rsid w:val="00626C5B"/>
    <w:rsid w:val="006322E1"/>
    <w:rsid w:val="00633E9F"/>
    <w:rsid w:val="00635E87"/>
    <w:rsid w:val="006366C8"/>
    <w:rsid w:val="00640D87"/>
    <w:rsid w:val="00640E0C"/>
    <w:rsid w:val="0064405A"/>
    <w:rsid w:val="00644981"/>
    <w:rsid w:val="0065301A"/>
    <w:rsid w:val="0065489D"/>
    <w:rsid w:val="00660DAF"/>
    <w:rsid w:val="00660FAB"/>
    <w:rsid w:val="0066444B"/>
    <w:rsid w:val="00664F4F"/>
    <w:rsid w:val="00665685"/>
    <w:rsid w:val="00670CCD"/>
    <w:rsid w:val="00675581"/>
    <w:rsid w:val="00677278"/>
    <w:rsid w:val="0067762A"/>
    <w:rsid w:val="00681372"/>
    <w:rsid w:val="00683D25"/>
    <w:rsid w:val="006850B8"/>
    <w:rsid w:val="00686004"/>
    <w:rsid w:val="006870F5"/>
    <w:rsid w:val="00694761"/>
    <w:rsid w:val="006954AF"/>
    <w:rsid w:val="00695FED"/>
    <w:rsid w:val="00696E2A"/>
    <w:rsid w:val="00697115"/>
    <w:rsid w:val="006A1C57"/>
    <w:rsid w:val="006A32B8"/>
    <w:rsid w:val="006A3A7F"/>
    <w:rsid w:val="006A3EF9"/>
    <w:rsid w:val="006A48D0"/>
    <w:rsid w:val="006A60B4"/>
    <w:rsid w:val="006B0777"/>
    <w:rsid w:val="006B1B87"/>
    <w:rsid w:val="006B39A5"/>
    <w:rsid w:val="006B4C5C"/>
    <w:rsid w:val="006B5F7B"/>
    <w:rsid w:val="006B64C0"/>
    <w:rsid w:val="006C02E8"/>
    <w:rsid w:val="006C2484"/>
    <w:rsid w:val="006C50EB"/>
    <w:rsid w:val="006C70A4"/>
    <w:rsid w:val="006D06F0"/>
    <w:rsid w:val="006D0796"/>
    <w:rsid w:val="006D09AB"/>
    <w:rsid w:val="006D265B"/>
    <w:rsid w:val="006D2DAD"/>
    <w:rsid w:val="006D48F8"/>
    <w:rsid w:val="006D70F2"/>
    <w:rsid w:val="006D7C26"/>
    <w:rsid w:val="006E12C4"/>
    <w:rsid w:val="006E17BA"/>
    <w:rsid w:val="006E42B3"/>
    <w:rsid w:val="006E6A04"/>
    <w:rsid w:val="006F3A50"/>
    <w:rsid w:val="006F752C"/>
    <w:rsid w:val="00700AAA"/>
    <w:rsid w:val="007020E8"/>
    <w:rsid w:val="0070259A"/>
    <w:rsid w:val="00715BF5"/>
    <w:rsid w:val="00716239"/>
    <w:rsid w:val="00717B55"/>
    <w:rsid w:val="0072053B"/>
    <w:rsid w:val="0073155A"/>
    <w:rsid w:val="00734CCF"/>
    <w:rsid w:val="00735207"/>
    <w:rsid w:val="00735FD5"/>
    <w:rsid w:val="007372A5"/>
    <w:rsid w:val="00740683"/>
    <w:rsid w:val="0074127E"/>
    <w:rsid w:val="00751F2F"/>
    <w:rsid w:val="00753E3E"/>
    <w:rsid w:val="00754987"/>
    <w:rsid w:val="007608F2"/>
    <w:rsid w:val="00761DDC"/>
    <w:rsid w:val="00763593"/>
    <w:rsid w:val="00767765"/>
    <w:rsid w:val="00767926"/>
    <w:rsid w:val="00774D6C"/>
    <w:rsid w:val="00776018"/>
    <w:rsid w:val="00776DE8"/>
    <w:rsid w:val="0078071F"/>
    <w:rsid w:val="007807EB"/>
    <w:rsid w:val="00782354"/>
    <w:rsid w:val="00782A26"/>
    <w:rsid w:val="00786252"/>
    <w:rsid w:val="00786C25"/>
    <w:rsid w:val="007920E9"/>
    <w:rsid w:val="00793336"/>
    <w:rsid w:val="007935EE"/>
    <w:rsid w:val="007947EC"/>
    <w:rsid w:val="0079652E"/>
    <w:rsid w:val="0079792F"/>
    <w:rsid w:val="00797968"/>
    <w:rsid w:val="007A1557"/>
    <w:rsid w:val="007A2613"/>
    <w:rsid w:val="007A32F8"/>
    <w:rsid w:val="007A3DCE"/>
    <w:rsid w:val="007A466E"/>
    <w:rsid w:val="007A7262"/>
    <w:rsid w:val="007B1C09"/>
    <w:rsid w:val="007B4281"/>
    <w:rsid w:val="007B674C"/>
    <w:rsid w:val="007B6A9C"/>
    <w:rsid w:val="007B7468"/>
    <w:rsid w:val="007B7BED"/>
    <w:rsid w:val="007C3108"/>
    <w:rsid w:val="007C3CF3"/>
    <w:rsid w:val="007C52A9"/>
    <w:rsid w:val="007C747F"/>
    <w:rsid w:val="007D0F3C"/>
    <w:rsid w:val="007D182C"/>
    <w:rsid w:val="007D2115"/>
    <w:rsid w:val="007D469C"/>
    <w:rsid w:val="007D4C08"/>
    <w:rsid w:val="007D727A"/>
    <w:rsid w:val="007E255F"/>
    <w:rsid w:val="007E7067"/>
    <w:rsid w:val="007E71FE"/>
    <w:rsid w:val="007E721A"/>
    <w:rsid w:val="007F0B25"/>
    <w:rsid w:val="007F0ECD"/>
    <w:rsid w:val="007F135E"/>
    <w:rsid w:val="007F566C"/>
    <w:rsid w:val="007F73B6"/>
    <w:rsid w:val="00802FE1"/>
    <w:rsid w:val="00805E42"/>
    <w:rsid w:val="00812985"/>
    <w:rsid w:val="00813579"/>
    <w:rsid w:val="00820858"/>
    <w:rsid w:val="0082102D"/>
    <w:rsid w:val="00821E40"/>
    <w:rsid w:val="008230A4"/>
    <w:rsid w:val="00823A8B"/>
    <w:rsid w:val="00823D87"/>
    <w:rsid w:val="008259C8"/>
    <w:rsid w:val="00837F1A"/>
    <w:rsid w:val="00840BE5"/>
    <w:rsid w:val="0084218A"/>
    <w:rsid w:val="00842887"/>
    <w:rsid w:val="00846B05"/>
    <w:rsid w:val="00847439"/>
    <w:rsid w:val="008478BA"/>
    <w:rsid w:val="00850974"/>
    <w:rsid w:val="00852F1F"/>
    <w:rsid w:val="00853D42"/>
    <w:rsid w:val="00857570"/>
    <w:rsid w:val="00857E61"/>
    <w:rsid w:val="008603DB"/>
    <w:rsid w:val="00861F30"/>
    <w:rsid w:val="00862FCE"/>
    <w:rsid w:val="00865AF6"/>
    <w:rsid w:val="00866A2C"/>
    <w:rsid w:val="0087448A"/>
    <w:rsid w:val="008759F3"/>
    <w:rsid w:val="00880EAA"/>
    <w:rsid w:val="00881317"/>
    <w:rsid w:val="008813AE"/>
    <w:rsid w:val="0088306A"/>
    <w:rsid w:val="00885637"/>
    <w:rsid w:val="00890227"/>
    <w:rsid w:val="00890903"/>
    <w:rsid w:val="00894AE4"/>
    <w:rsid w:val="00897178"/>
    <w:rsid w:val="00897EB6"/>
    <w:rsid w:val="008A10AC"/>
    <w:rsid w:val="008B2683"/>
    <w:rsid w:val="008B33EC"/>
    <w:rsid w:val="008B6EEB"/>
    <w:rsid w:val="008C2651"/>
    <w:rsid w:val="008C2C0F"/>
    <w:rsid w:val="008C300E"/>
    <w:rsid w:val="008C30AE"/>
    <w:rsid w:val="008C40A9"/>
    <w:rsid w:val="008C41A0"/>
    <w:rsid w:val="008D0CF7"/>
    <w:rsid w:val="008D13C4"/>
    <w:rsid w:val="008D3EA3"/>
    <w:rsid w:val="008D6B4E"/>
    <w:rsid w:val="008E19DE"/>
    <w:rsid w:val="008E2382"/>
    <w:rsid w:val="008E263D"/>
    <w:rsid w:val="008E5529"/>
    <w:rsid w:val="008F021A"/>
    <w:rsid w:val="008F078D"/>
    <w:rsid w:val="008F4832"/>
    <w:rsid w:val="008F59E0"/>
    <w:rsid w:val="008F5D7B"/>
    <w:rsid w:val="008F7C59"/>
    <w:rsid w:val="0090157E"/>
    <w:rsid w:val="0090497C"/>
    <w:rsid w:val="00911B85"/>
    <w:rsid w:val="00912C23"/>
    <w:rsid w:val="00931BC7"/>
    <w:rsid w:val="00932F7E"/>
    <w:rsid w:val="00936C5B"/>
    <w:rsid w:val="00937F27"/>
    <w:rsid w:val="00943687"/>
    <w:rsid w:val="009436A2"/>
    <w:rsid w:val="00944A5B"/>
    <w:rsid w:val="00944D2C"/>
    <w:rsid w:val="00945D97"/>
    <w:rsid w:val="0094670A"/>
    <w:rsid w:val="009534FA"/>
    <w:rsid w:val="00953D0B"/>
    <w:rsid w:val="0095682C"/>
    <w:rsid w:val="00957F17"/>
    <w:rsid w:val="00960C28"/>
    <w:rsid w:val="00960ECC"/>
    <w:rsid w:val="009613C3"/>
    <w:rsid w:val="009615D6"/>
    <w:rsid w:val="00961E99"/>
    <w:rsid w:val="00962D27"/>
    <w:rsid w:val="00963976"/>
    <w:rsid w:val="009658E6"/>
    <w:rsid w:val="00973DB3"/>
    <w:rsid w:val="00973FFA"/>
    <w:rsid w:val="00974157"/>
    <w:rsid w:val="009810B5"/>
    <w:rsid w:val="00983BC2"/>
    <w:rsid w:val="00990002"/>
    <w:rsid w:val="0099040A"/>
    <w:rsid w:val="00990F22"/>
    <w:rsid w:val="00991BD5"/>
    <w:rsid w:val="0099311C"/>
    <w:rsid w:val="00993421"/>
    <w:rsid w:val="009A06A0"/>
    <w:rsid w:val="009A127E"/>
    <w:rsid w:val="009A1DF6"/>
    <w:rsid w:val="009A6024"/>
    <w:rsid w:val="009A6100"/>
    <w:rsid w:val="009A7561"/>
    <w:rsid w:val="009B0F46"/>
    <w:rsid w:val="009B6F72"/>
    <w:rsid w:val="009C040A"/>
    <w:rsid w:val="009C5006"/>
    <w:rsid w:val="009C57B9"/>
    <w:rsid w:val="009D1B10"/>
    <w:rsid w:val="009D3661"/>
    <w:rsid w:val="009D3E15"/>
    <w:rsid w:val="009D5D6B"/>
    <w:rsid w:val="009D6108"/>
    <w:rsid w:val="009E256E"/>
    <w:rsid w:val="009E37B6"/>
    <w:rsid w:val="009E3F6F"/>
    <w:rsid w:val="009E4D35"/>
    <w:rsid w:val="009E4F99"/>
    <w:rsid w:val="009E6C07"/>
    <w:rsid w:val="009F118F"/>
    <w:rsid w:val="009F5C27"/>
    <w:rsid w:val="00A00904"/>
    <w:rsid w:val="00A00ACA"/>
    <w:rsid w:val="00A01FCB"/>
    <w:rsid w:val="00A10401"/>
    <w:rsid w:val="00A133CC"/>
    <w:rsid w:val="00A14673"/>
    <w:rsid w:val="00A15343"/>
    <w:rsid w:val="00A15AD9"/>
    <w:rsid w:val="00A15AF8"/>
    <w:rsid w:val="00A20070"/>
    <w:rsid w:val="00A218D8"/>
    <w:rsid w:val="00A21D44"/>
    <w:rsid w:val="00A259A6"/>
    <w:rsid w:val="00A25E83"/>
    <w:rsid w:val="00A2699C"/>
    <w:rsid w:val="00A30122"/>
    <w:rsid w:val="00A3064F"/>
    <w:rsid w:val="00A31500"/>
    <w:rsid w:val="00A34407"/>
    <w:rsid w:val="00A437C0"/>
    <w:rsid w:val="00A478B0"/>
    <w:rsid w:val="00A500AA"/>
    <w:rsid w:val="00A513AA"/>
    <w:rsid w:val="00A54E5A"/>
    <w:rsid w:val="00A56C80"/>
    <w:rsid w:val="00A57819"/>
    <w:rsid w:val="00A60080"/>
    <w:rsid w:val="00A650E5"/>
    <w:rsid w:val="00A70D34"/>
    <w:rsid w:val="00A70F25"/>
    <w:rsid w:val="00A722B3"/>
    <w:rsid w:val="00A7248B"/>
    <w:rsid w:val="00A80EEB"/>
    <w:rsid w:val="00A81EEF"/>
    <w:rsid w:val="00A83158"/>
    <w:rsid w:val="00A83742"/>
    <w:rsid w:val="00A8469C"/>
    <w:rsid w:val="00A84AD4"/>
    <w:rsid w:val="00A868FE"/>
    <w:rsid w:val="00A8702B"/>
    <w:rsid w:val="00A87DC3"/>
    <w:rsid w:val="00A87F79"/>
    <w:rsid w:val="00A90783"/>
    <w:rsid w:val="00A918BB"/>
    <w:rsid w:val="00A9363A"/>
    <w:rsid w:val="00A93BF9"/>
    <w:rsid w:val="00A94166"/>
    <w:rsid w:val="00A948BD"/>
    <w:rsid w:val="00A94E8E"/>
    <w:rsid w:val="00A97BBE"/>
    <w:rsid w:val="00AA0B07"/>
    <w:rsid w:val="00AA0D87"/>
    <w:rsid w:val="00AA110F"/>
    <w:rsid w:val="00AA121C"/>
    <w:rsid w:val="00AA15C7"/>
    <w:rsid w:val="00AA2943"/>
    <w:rsid w:val="00AA3EF4"/>
    <w:rsid w:val="00AB4313"/>
    <w:rsid w:val="00AB5A9B"/>
    <w:rsid w:val="00AB7AE8"/>
    <w:rsid w:val="00AC3385"/>
    <w:rsid w:val="00AC58E2"/>
    <w:rsid w:val="00AD06B7"/>
    <w:rsid w:val="00AD111F"/>
    <w:rsid w:val="00AD1F6E"/>
    <w:rsid w:val="00AD38A0"/>
    <w:rsid w:val="00AD529E"/>
    <w:rsid w:val="00AD7B05"/>
    <w:rsid w:val="00AE0E8A"/>
    <w:rsid w:val="00AE7280"/>
    <w:rsid w:val="00AE7D18"/>
    <w:rsid w:val="00AF0FB0"/>
    <w:rsid w:val="00AF6116"/>
    <w:rsid w:val="00AF670F"/>
    <w:rsid w:val="00AF70DB"/>
    <w:rsid w:val="00AF7F84"/>
    <w:rsid w:val="00B10B29"/>
    <w:rsid w:val="00B1230C"/>
    <w:rsid w:val="00B130F5"/>
    <w:rsid w:val="00B13AF7"/>
    <w:rsid w:val="00B15670"/>
    <w:rsid w:val="00B22101"/>
    <w:rsid w:val="00B242C2"/>
    <w:rsid w:val="00B25F20"/>
    <w:rsid w:val="00B26140"/>
    <w:rsid w:val="00B26655"/>
    <w:rsid w:val="00B31D81"/>
    <w:rsid w:val="00B326E2"/>
    <w:rsid w:val="00B34C10"/>
    <w:rsid w:val="00B35084"/>
    <w:rsid w:val="00B3637C"/>
    <w:rsid w:val="00B37113"/>
    <w:rsid w:val="00B374F4"/>
    <w:rsid w:val="00B4087E"/>
    <w:rsid w:val="00B40C14"/>
    <w:rsid w:val="00B410F5"/>
    <w:rsid w:val="00B42E77"/>
    <w:rsid w:val="00B44730"/>
    <w:rsid w:val="00B4767E"/>
    <w:rsid w:val="00B51EE5"/>
    <w:rsid w:val="00B538E8"/>
    <w:rsid w:val="00B5562C"/>
    <w:rsid w:val="00B63859"/>
    <w:rsid w:val="00B701DB"/>
    <w:rsid w:val="00B70241"/>
    <w:rsid w:val="00B70581"/>
    <w:rsid w:val="00B71EB9"/>
    <w:rsid w:val="00B7275E"/>
    <w:rsid w:val="00B73C7B"/>
    <w:rsid w:val="00B81547"/>
    <w:rsid w:val="00B82462"/>
    <w:rsid w:val="00B82909"/>
    <w:rsid w:val="00B845CD"/>
    <w:rsid w:val="00B863BE"/>
    <w:rsid w:val="00B93C70"/>
    <w:rsid w:val="00B9432E"/>
    <w:rsid w:val="00B954C8"/>
    <w:rsid w:val="00BA0997"/>
    <w:rsid w:val="00BA33FE"/>
    <w:rsid w:val="00BA794D"/>
    <w:rsid w:val="00BA7CA3"/>
    <w:rsid w:val="00BB03ED"/>
    <w:rsid w:val="00BB03F0"/>
    <w:rsid w:val="00BB0509"/>
    <w:rsid w:val="00BB1471"/>
    <w:rsid w:val="00BB1F3D"/>
    <w:rsid w:val="00BB2926"/>
    <w:rsid w:val="00BB45B0"/>
    <w:rsid w:val="00BB5978"/>
    <w:rsid w:val="00BB7AFA"/>
    <w:rsid w:val="00BC7E53"/>
    <w:rsid w:val="00BD09A4"/>
    <w:rsid w:val="00BD19D9"/>
    <w:rsid w:val="00BD4F72"/>
    <w:rsid w:val="00BD540A"/>
    <w:rsid w:val="00BD7B72"/>
    <w:rsid w:val="00BE6C9D"/>
    <w:rsid w:val="00BF1853"/>
    <w:rsid w:val="00BF447B"/>
    <w:rsid w:val="00BF655F"/>
    <w:rsid w:val="00BF7920"/>
    <w:rsid w:val="00C028EB"/>
    <w:rsid w:val="00C0543A"/>
    <w:rsid w:val="00C069B1"/>
    <w:rsid w:val="00C1110C"/>
    <w:rsid w:val="00C140EA"/>
    <w:rsid w:val="00C14109"/>
    <w:rsid w:val="00C15A5D"/>
    <w:rsid w:val="00C17412"/>
    <w:rsid w:val="00C21D44"/>
    <w:rsid w:val="00C224FE"/>
    <w:rsid w:val="00C225B9"/>
    <w:rsid w:val="00C23A67"/>
    <w:rsid w:val="00C24DCD"/>
    <w:rsid w:val="00C255F6"/>
    <w:rsid w:val="00C2584D"/>
    <w:rsid w:val="00C27DBF"/>
    <w:rsid w:val="00C317BD"/>
    <w:rsid w:val="00C31FA4"/>
    <w:rsid w:val="00C36329"/>
    <w:rsid w:val="00C36B94"/>
    <w:rsid w:val="00C543AD"/>
    <w:rsid w:val="00C6146A"/>
    <w:rsid w:val="00C63634"/>
    <w:rsid w:val="00C6418C"/>
    <w:rsid w:val="00C65451"/>
    <w:rsid w:val="00C65EA1"/>
    <w:rsid w:val="00C67CDD"/>
    <w:rsid w:val="00C71790"/>
    <w:rsid w:val="00C723C1"/>
    <w:rsid w:val="00C756A3"/>
    <w:rsid w:val="00C765EE"/>
    <w:rsid w:val="00C76B3C"/>
    <w:rsid w:val="00C77326"/>
    <w:rsid w:val="00C77D1F"/>
    <w:rsid w:val="00C825A0"/>
    <w:rsid w:val="00C8421B"/>
    <w:rsid w:val="00C91F77"/>
    <w:rsid w:val="00C94951"/>
    <w:rsid w:val="00C952D3"/>
    <w:rsid w:val="00C97CDD"/>
    <w:rsid w:val="00CA0DD6"/>
    <w:rsid w:val="00CA2F62"/>
    <w:rsid w:val="00CA30CC"/>
    <w:rsid w:val="00CB1C0B"/>
    <w:rsid w:val="00CB53E3"/>
    <w:rsid w:val="00CB5A59"/>
    <w:rsid w:val="00CB7423"/>
    <w:rsid w:val="00CB77DE"/>
    <w:rsid w:val="00CC1F14"/>
    <w:rsid w:val="00CC266F"/>
    <w:rsid w:val="00CC2E7D"/>
    <w:rsid w:val="00CC66FB"/>
    <w:rsid w:val="00CD00F6"/>
    <w:rsid w:val="00CD171E"/>
    <w:rsid w:val="00CD1B40"/>
    <w:rsid w:val="00CD2DAB"/>
    <w:rsid w:val="00CE2CFA"/>
    <w:rsid w:val="00CE2EDB"/>
    <w:rsid w:val="00CE69D5"/>
    <w:rsid w:val="00CE6AAB"/>
    <w:rsid w:val="00CE6BBA"/>
    <w:rsid w:val="00CE7065"/>
    <w:rsid w:val="00CF0989"/>
    <w:rsid w:val="00CF09FB"/>
    <w:rsid w:val="00CF291A"/>
    <w:rsid w:val="00CF4F09"/>
    <w:rsid w:val="00CF5C76"/>
    <w:rsid w:val="00CF77A2"/>
    <w:rsid w:val="00CF7BFA"/>
    <w:rsid w:val="00D005D3"/>
    <w:rsid w:val="00D02423"/>
    <w:rsid w:val="00D067C5"/>
    <w:rsid w:val="00D07D32"/>
    <w:rsid w:val="00D12E3A"/>
    <w:rsid w:val="00D14AE0"/>
    <w:rsid w:val="00D15F6D"/>
    <w:rsid w:val="00D16686"/>
    <w:rsid w:val="00D1681B"/>
    <w:rsid w:val="00D169A4"/>
    <w:rsid w:val="00D16CA8"/>
    <w:rsid w:val="00D17C02"/>
    <w:rsid w:val="00D201C0"/>
    <w:rsid w:val="00D20F51"/>
    <w:rsid w:val="00D2176B"/>
    <w:rsid w:val="00D230F3"/>
    <w:rsid w:val="00D23D5D"/>
    <w:rsid w:val="00D26945"/>
    <w:rsid w:val="00D26CEC"/>
    <w:rsid w:val="00D27349"/>
    <w:rsid w:val="00D337A8"/>
    <w:rsid w:val="00D34804"/>
    <w:rsid w:val="00D34B6B"/>
    <w:rsid w:val="00D36AAB"/>
    <w:rsid w:val="00D370E9"/>
    <w:rsid w:val="00D40F77"/>
    <w:rsid w:val="00D41984"/>
    <w:rsid w:val="00D52E7D"/>
    <w:rsid w:val="00D56D97"/>
    <w:rsid w:val="00D61749"/>
    <w:rsid w:val="00D61C20"/>
    <w:rsid w:val="00D6484C"/>
    <w:rsid w:val="00D66B73"/>
    <w:rsid w:val="00D67A53"/>
    <w:rsid w:val="00D73F40"/>
    <w:rsid w:val="00D77363"/>
    <w:rsid w:val="00D80C5D"/>
    <w:rsid w:val="00D8577E"/>
    <w:rsid w:val="00D90310"/>
    <w:rsid w:val="00D91724"/>
    <w:rsid w:val="00D95220"/>
    <w:rsid w:val="00D957A8"/>
    <w:rsid w:val="00D95A06"/>
    <w:rsid w:val="00D97E61"/>
    <w:rsid w:val="00DA319D"/>
    <w:rsid w:val="00DA66AB"/>
    <w:rsid w:val="00DA73F9"/>
    <w:rsid w:val="00DA7E27"/>
    <w:rsid w:val="00DB44A2"/>
    <w:rsid w:val="00DB4D47"/>
    <w:rsid w:val="00DB6A27"/>
    <w:rsid w:val="00DB701D"/>
    <w:rsid w:val="00DC0DE9"/>
    <w:rsid w:val="00DC2CA3"/>
    <w:rsid w:val="00DC6E08"/>
    <w:rsid w:val="00DD0B6A"/>
    <w:rsid w:val="00DD0BDB"/>
    <w:rsid w:val="00DD0BDF"/>
    <w:rsid w:val="00DD1EB5"/>
    <w:rsid w:val="00DD33A7"/>
    <w:rsid w:val="00DD50A7"/>
    <w:rsid w:val="00DE0224"/>
    <w:rsid w:val="00DE2F79"/>
    <w:rsid w:val="00DE5656"/>
    <w:rsid w:val="00DE5D8C"/>
    <w:rsid w:val="00DE6D10"/>
    <w:rsid w:val="00DF00B4"/>
    <w:rsid w:val="00DF1296"/>
    <w:rsid w:val="00DF13F3"/>
    <w:rsid w:val="00DF2416"/>
    <w:rsid w:val="00DF671F"/>
    <w:rsid w:val="00DF7219"/>
    <w:rsid w:val="00E03F38"/>
    <w:rsid w:val="00E07D11"/>
    <w:rsid w:val="00E11E46"/>
    <w:rsid w:val="00E21AE7"/>
    <w:rsid w:val="00E22AB0"/>
    <w:rsid w:val="00E23FA4"/>
    <w:rsid w:val="00E26CFB"/>
    <w:rsid w:val="00E31D55"/>
    <w:rsid w:val="00E32A0A"/>
    <w:rsid w:val="00E35CE6"/>
    <w:rsid w:val="00E361A0"/>
    <w:rsid w:val="00E42C87"/>
    <w:rsid w:val="00E46B53"/>
    <w:rsid w:val="00E479E1"/>
    <w:rsid w:val="00E54700"/>
    <w:rsid w:val="00E62F19"/>
    <w:rsid w:val="00E63F1D"/>
    <w:rsid w:val="00E64789"/>
    <w:rsid w:val="00E66066"/>
    <w:rsid w:val="00E67BFB"/>
    <w:rsid w:val="00E7067E"/>
    <w:rsid w:val="00E70E9B"/>
    <w:rsid w:val="00E71DC2"/>
    <w:rsid w:val="00E7264F"/>
    <w:rsid w:val="00E753CE"/>
    <w:rsid w:val="00E770FD"/>
    <w:rsid w:val="00E778CB"/>
    <w:rsid w:val="00E77A59"/>
    <w:rsid w:val="00E8125C"/>
    <w:rsid w:val="00E81935"/>
    <w:rsid w:val="00E81BC9"/>
    <w:rsid w:val="00E87EF2"/>
    <w:rsid w:val="00E9373E"/>
    <w:rsid w:val="00E93DE1"/>
    <w:rsid w:val="00E95B2C"/>
    <w:rsid w:val="00E97A2D"/>
    <w:rsid w:val="00EA03B0"/>
    <w:rsid w:val="00EA139F"/>
    <w:rsid w:val="00EA2EA3"/>
    <w:rsid w:val="00EA4D78"/>
    <w:rsid w:val="00EA5F6C"/>
    <w:rsid w:val="00EA6EC6"/>
    <w:rsid w:val="00EB0E46"/>
    <w:rsid w:val="00EB39C0"/>
    <w:rsid w:val="00EB3B3F"/>
    <w:rsid w:val="00EB5126"/>
    <w:rsid w:val="00EB6BC7"/>
    <w:rsid w:val="00EB7F9F"/>
    <w:rsid w:val="00EC4E3E"/>
    <w:rsid w:val="00EC6C12"/>
    <w:rsid w:val="00EC7A0E"/>
    <w:rsid w:val="00ED09BA"/>
    <w:rsid w:val="00ED172B"/>
    <w:rsid w:val="00ED2389"/>
    <w:rsid w:val="00ED283E"/>
    <w:rsid w:val="00ED3B4E"/>
    <w:rsid w:val="00ED3DE5"/>
    <w:rsid w:val="00ED4824"/>
    <w:rsid w:val="00ED4B2A"/>
    <w:rsid w:val="00ED5AEF"/>
    <w:rsid w:val="00ED5D02"/>
    <w:rsid w:val="00ED61FC"/>
    <w:rsid w:val="00EE0E60"/>
    <w:rsid w:val="00EE11BE"/>
    <w:rsid w:val="00EE3BA9"/>
    <w:rsid w:val="00EE5699"/>
    <w:rsid w:val="00EE7ACE"/>
    <w:rsid w:val="00EF0A67"/>
    <w:rsid w:val="00EF2614"/>
    <w:rsid w:val="00EF59E3"/>
    <w:rsid w:val="00EF71B6"/>
    <w:rsid w:val="00F01815"/>
    <w:rsid w:val="00F10EE4"/>
    <w:rsid w:val="00F1135F"/>
    <w:rsid w:val="00F114DC"/>
    <w:rsid w:val="00F12F84"/>
    <w:rsid w:val="00F21094"/>
    <w:rsid w:val="00F3012A"/>
    <w:rsid w:val="00F30E93"/>
    <w:rsid w:val="00F31F18"/>
    <w:rsid w:val="00F352D8"/>
    <w:rsid w:val="00F35F80"/>
    <w:rsid w:val="00F3618C"/>
    <w:rsid w:val="00F378DF"/>
    <w:rsid w:val="00F47D67"/>
    <w:rsid w:val="00F50758"/>
    <w:rsid w:val="00F542B4"/>
    <w:rsid w:val="00F5547E"/>
    <w:rsid w:val="00F611A1"/>
    <w:rsid w:val="00F62C5E"/>
    <w:rsid w:val="00F6564C"/>
    <w:rsid w:val="00F665A0"/>
    <w:rsid w:val="00F6691C"/>
    <w:rsid w:val="00F72A01"/>
    <w:rsid w:val="00F73D3D"/>
    <w:rsid w:val="00F836A4"/>
    <w:rsid w:val="00F83D3F"/>
    <w:rsid w:val="00F8473C"/>
    <w:rsid w:val="00F87713"/>
    <w:rsid w:val="00F87920"/>
    <w:rsid w:val="00F924A5"/>
    <w:rsid w:val="00F96C9E"/>
    <w:rsid w:val="00FA4C0A"/>
    <w:rsid w:val="00FB1865"/>
    <w:rsid w:val="00FB2DCE"/>
    <w:rsid w:val="00FB6BE9"/>
    <w:rsid w:val="00FC27A5"/>
    <w:rsid w:val="00FC5C7A"/>
    <w:rsid w:val="00FC64E0"/>
    <w:rsid w:val="00FC7AC6"/>
    <w:rsid w:val="00FD0F83"/>
    <w:rsid w:val="00FD2EEA"/>
    <w:rsid w:val="00FD2F83"/>
    <w:rsid w:val="00FD4BD5"/>
    <w:rsid w:val="00FE218A"/>
    <w:rsid w:val="00FE2F0B"/>
    <w:rsid w:val="00FE3A20"/>
    <w:rsid w:val="00FE3C47"/>
    <w:rsid w:val="00FE43D7"/>
    <w:rsid w:val="00FE667F"/>
    <w:rsid w:val="00FE71E8"/>
    <w:rsid w:val="00FE7C37"/>
    <w:rsid w:val="00FE7E5F"/>
    <w:rsid w:val="00FF14E4"/>
    <w:rsid w:val="00FF191B"/>
    <w:rsid w:val="00FF2605"/>
    <w:rsid w:val="00FF2653"/>
    <w:rsid w:val="00FF2907"/>
    <w:rsid w:val="00FF3CD4"/>
    <w:rsid w:val="00FF3EB9"/>
    <w:rsid w:val="0B3AB1F1"/>
    <w:rsid w:val="1C18AE10"/>
    <w:rsid w:val="24897A0D"/>
    <w:rsid w:val="29708CAA"/>
    <w:rsid w:val="3249A16C"/>
    <w:rsid w:val="35F3362A"/>
    <w:rsid w:val="400EDF8D"/>
    <w:rsid w:val="43631882"/>
    <w:rsid w:val="47162C64"/>
    <w:rsid w:val="5348BBA8"/>
    <w:rsid w:val="5FAEB359"/>
    <w:rsid w:val="685123A5"/>
    <w:rsid w:val="6B979974"/>
    <w:rsid w:val="6CE0BC27"/>
    <w:rsid w:val="765D5168"/>
    <w:rsid w:val="798069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E0D1B"/>
  <w15:docId w15:val="{A90CEE12-4F84-4726-B469-3EA13D2D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E3967"/>
    <w:pPr>
      <w:spacing w:line="240" w:lineRule="atLeast"/>
    </w:pPr>
    <w:rPr>
      <w:rFonts w:ascii="Verdana" w:hAnsi="Verdana"/>
      <w:sz w:val="18"/>
      <w:szCs w:val="24"/>
      <w:lang w:eastAsia="bg-BG"/>
    </w:rPr>
  </w:style>
  <w:style w:type="paragraph" w:styleId="Kop1">
    <w:name w:val="heading 1"/>
    <w:basedOn w:val="Standaard"/>
    <w:next w:val="Standaard"/>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qFormat/>
    <w:rsid w:val="00ED3B4E"/>
    <w:pPr>
      <w:keepNext/>
      <w:numPr>
        <w:ilvl w:val="1"/>
        <w:numId w:val="5"/>
      </w:numPr>
      <w:outlineLvl w:val="1"/>
    </w:pPr>
    <w:rPr>
      <w:rFonts w:cs="Arial"/>
      <w:b/>
      <w:bCs/>
      <w:iCs/>
      <w:szCs w:val="28"/>
    </w:rPr>
  </w:style>
  <w:style w:type="paragraph" w:styleId="Kop3">
    <w:name w:val="heading 3"/>
    <w:basedOn w:val="Standaard"/>
    <w:next w:val="Standaard"/>
    <w:qFormat/>
    <w:rsid w:val="000E0E62"/>
    <w:pPr>
      <w:keepNext/>
      <w:numPr>
        <w:ilvl w:val="2"/>
        <w:numId w:val="5"/>
      </w:numPr>
      <w:outlineLvl w:val="2"/>
    </w:pPr>
    <w:rPr>
      <w:rFonts w:cs="Arial"/>
      <w:bCs/>
      <w:i/>
      <w:szCs w:val="26"/>
    </w:rPr>
  </w:style>
  <w:style w:type="paragraph" w:styleId="Kop4">
    <w:name w:val="heading 4"/>
    <w:basedOn w:val="Standaard"/>
    <w:next w:val="Standaard"/>
    <w:link w:val="Kop4Char"/>
    <w:qFormat/>
    <w:rsid w:val="00ED3B4E"/>
    <w:pPr>
      <w:keepNext/>
      <w:numPr>
        <w:ilvl w:val="3"/>
        <w:numId w:val="5"/>
      </w:numPr>
      <w:outlineLvl w:val="3"/>
    </w:pPr>
    <w:rPr>
      <w:bCs/>
      <w:szCs w:val="28"/>
    </w:rPr>
  </w:style>
  <w:style w:type="paragraph" w:styleId="Kop5">
    <w:name w:val="heading 5"/>
    <w:basedOn w:val="Standaard"/>
    <w:next w:val="Standaard"/>
    <w:qFormat/>
    <w:rsid w:val="00ED3B4E"/>
    <w:pPr>
      <w:numPr>
        <w:ilvl w:val="4"/>
        <w:numId w:val="5"/>
      </w:numPr>
      <w:outlineLvl w:val="4"/>
    </w:pPr>
    <w:rPr>
      <w:bCs/>
      <w:iCs/>
      <w:szCs w:val="26"/>
    </w:rPr>
  </w:style>
  <w:style w:type="paragraph" w:styleId="Kop6">
    <w:name w:val="heading 6"/>
    <w:basedOn w:val="Standaard"/>
    <w:next w:val="Standaard"/>
    <w:qFormat/>
    <w:rsid w:val="009534FA"/>
    <w:pPr>
      <w:pageBreakBefore/>
      <w:spacing w:after="720" w:line="300" w:lineRule="atLeast"/>
      <w:outlineLvl w:val="5"/>
    </w:pPr>
    <w:rPr>
      <w:bCs/>
      <w:sz w:val="24"/>
      <w:szCs w:val="22"/>
    </w:rPr>
  </w:style>
  <w:style w:type="paragraph" w:styleId="Kop7">
    <w:name w:val="heading 7"/>
    <w:basedOn w:val="Standaard"/>
    <w:next w:val="Standaard"/>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40188"/>
    <w:pPr>
      <w:tabs>
        <w:tab w:val="center" w:pos="4536"/>
        <w:tab w:val="right" w:pos="9072"/>
      </w:tabs>
    </w:pPr>
  </w:style>
  <w:style w:type="paragraph" w:styleId="Voettekst">
    <w:name w:val="footer"/>
    <w:basedOn w:val="Standaard"/>
    <w:rsid w:val="00540188"/>
    <w:pPr>
      <w:tabs>
        <w:tab w:val="center" w:pos="4536"/>
        <w:tab w:val="right" w:pos="9072"/>
      </w:tabs>
    </w:pPr>
  </w:style>
  <w:style w:type="table" w:styleId="Tabelraster">
    <w:name w:val="Table Grid"/>
    <w:basedOn w:val="Standaardtabel"/>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color w:val="0000FF"/>
      <w:u w:val="single"/>
    </w:rPr>
  </w:style>
  <w:style w:type="paragraph" w:styleId="Inhopg2">
    <w:name w:val="toc 2"/>
    <w:basedOn w:val="Standaard"/>
    <w:next w:val="Standaard"/>
    <w:autoRedefine/>
    <w:uiPriority w:val="39"/>
    <w:rsid w:val="004D080A"/>
    <w:pPr>
      <w:ind w:left="180"/>
    </w:p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rsid w:val="0094670A"/>
    <w:pPr>
      <w:ind w:left="900"/>
    </w:pPr>
    <w:rPr>
      <w:b/>
    </w:rPr>
  </w:style>
  <w:style w:type="paragraph" w:styleId="Inhopg7">
    <w:name w:val="toc 7"/>
    <w:basedOn w:val="Standaard"/>
    <w:next w:val="Standaard"/>
    <w:autoRedefine/>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qFormat/>
    <w:rsid w:val="00B44730"/>
    <w:rPr>
      <w:b/>
      <w:bCs/>
      <w:sz w:val="20"/>
      <w:szCs w:val="20"/>
    </w:rPr>
  </w:style>
  <w:style w:type="paragraph" w:styleId="Inhopg3">
    <w:name w:val="toc 3"/>
    <w:basedOn w:val="Standaard"/>
    <w:next w:val="Standaard"/>
    <w:autoRedefine/>
    <w:uiPriority w:val="39"/>
    <w:rsid w:val="004D080A"/>
    <w:pPr>
      <w:ind w:left="360"/>
    </w:pPr>
  </w:style>
  <w:style w:type="paragraph" w:styleId="Inhopg4">
    <w:name w:val="toc 4"/>
    <w:basedOn w:val="Standaard"/>
    <w:next w:val="Standaard"/>
    <w:autoRedefine/>
    <w:uiPriority w:val="39"/>
    <w:rsid w:val="004D080A"/>
    <w:pPr>
      <w:ind w:left="540"/>
    </w:pPr>
  </w:style>
  <w:style w:type="paragraph" w:styleId="Plattetekst">
    <w:name w:val="Body Text"/>
    <w:basedOn w:val="Standaard"/>
    <w:rsid w:val="00506CE9"/>
    <w:pPr>
      <w:spacing w:line="240" w:lineRule="auto"/>
    </w:pPr>
    <w:rPr>
      <w:rFonts w:ascii="Arial" w:hAnsi="Arial"/>
      <w:color w:val="008000"/>
      <w:sz w:val="20"/>
      <w:szCs w:val="20"/>
      <w:lang w:eastAsia="nl-NL"/>
    </w:rPr>
  </w:style>
  <w:style w:type="paragraph" w:styleId="Ballontekst">
    <w:name w:val="Balloon Text"/>
    <w:basedOn w:val="Standaard"/>
    <w:semiHidden/>
    <w:rsid w:val="0019354A"/>
    <w:rPr>
      <w:rFonts w:ascii="Tahoma" w:hAnsi="Tahoma" w:cs="Tahoma"/>
      <w:sz w:val="16"/>
      <w:szCs w:val="16"/>
    </w:rPr>
  </w:style>
  <w:style w:type="paragraph" w:styleId="Lijstalinea">
    <w:name w:val="List Paragraph"/>
    <w:aliases w:val="Lijst meerdere niveaus,Dot pt,F5 List Paragraph,No Spacing1,List Paragraph Char Char Char,Indicator Text,Numbered Para 1,Bullet 1,Bullet Points,Párrafo de lista,MAIN CONTENT,Recommendation,Normal numbere"/>
    <w:basedOn w:val="Standaard"/>
    <w:link w:val="LijstalineaChar"/>
    <w:uiPriority w:val="34"/>
    <w:qFormat/>
    <w:rsid w:val="006075C1"/>
    <w:pPr>
      <w:ind w:left="720"/>
      <w:contextualSpacing/>
    </w:pPr>
  </w:style>
  <w:style w:type="paragraph" w:customStyle="1" w:styleId="RapportNiveau3">
    <w:name w:val="Rapport_Niveau_3"/>
    <w:basedOn w:val="Standaard"/>
    <w:next w:val="Standaard"/>
    <w:rsid w:val="00A57819"/>
    <w:pPr>
      <w:autoSpaceDN w:val="0"/>
      <w:spacing w:line="240" w:lineRule="exact"/>
      <w:ind w:hanging="1120"/>
      <w:textAlignment w:val="baseline"/>
    </w:pPr>
    <w:rPr>
      <w:rFonts w:eastAsia="DejaVu Sans" w:cs="Lohit Hindi"/>
      <w:i/>
      <w:color w:val="000000"/>
      <w:szCs w:val="18"/>
      <w:lang w:eastAsia="nl-NL"/>
    </w:rPr>
  </w:style>
  <w:style w:type="character" w:customStyle="1" w:styleId="LijstalineaChar">
    <w:name w:val="Lijstalinea Char"/>
    <w:aliases w:val="Lijst meerdere niveaus Char,Dot pt Char,F5 List Paragraph Char,No Spacing1 Char,List Paragraph Char Char Char Char,Indicator Text Char,Numbered Para 1 Char,Bullet 1 Char,Bullet Points Char,Párrafo de lista Char,MAIN CONTENT Char"/>
    <w:basedOn w:val="Standaardalinea-lettertype"/>
    <w:link w:val="Lijstalinea"/>
    <w:uiPriority w:val="34"/>
    <w:qFormat/>
    <w:locked/>
    <w:rsid w:val="00A57819"/>
    <w:rPr>
      <w:rFonts w:ascii="Verdana" w:hAnsi="Verdana"/>
      <w:sz w:val="18"/>
      <w:szCs w:val="24"/>
      <w:lang w:eastAsia="bg-BG"/>
    </w:rPr>
  </w:style>
  <w:style w:type="character" w:styleId="Verwijzingopmerking">
    <w:name w:val="annotation reference"/>
    <w:basedOn w:val="Standaardalinea-lettertype"/>
    <w:uiPriority w:val="99"/>
    <w:semiHidden/>
    <w:unhideWhenUsed/>
    <w:rsid w:val="00960ECC"/>
    <w:rPr>
      <w:sz w:val="16"/>
      <w:szCs w:val="16"/>
    </w:rPr>
  </w:style>
  <w:style w:type="paragraph" w:styleId="Tekstopmerking">
    <w:name w:val="annotation text"/>
    <w:basedOn w:val="Standaard"/>
    <w:link w:val="TekstopmerkingChar"/>
    <w:uiPriority w:val="99"/>
    <w:unhideWhenUsed/>
    <w:rsid w:val="00960ECC"/>
    <w:pPr>
      <w:spacing w:line="240" w:lineRule="auto"/>
    </w:pPr>
    <w:rPr>
      <w:sz w:val="20"/>
      <w:szCs w:val="20"/>
    </w:rPr>
  </w:style>
  <w:style w:type="character" w:customStyle="1" w:styleId="TekstopmerkingChar">
    <w:name w:val="Tekst opmerking Char"/>
    <w:basedOn w:val="Standaardalinea-lettertype"/>
    <w:link w:val="Tekstopmerking"/>
    <w:uiPriority w:val="99"/>
    <w:rsid w:val="00960ECC"/>
    <w:rPr>
      <w:rFonts w:ascii="Verdana" w:hAnsi="Verdana"/>
      <w:lang w:eastAsia="bg-BG"/>
    </w:rPr>
  </w:style>
  <w:style w:type="paragraph" w:styleId="Onderwerpvanopmerking">
    <w:name w:val="annotation subject"/>
    <w:basedOn w:val="Tekstopmerking"/>
    <w:next w:val="Tekstopmerking"/>
    <w:link w:val="OnderwerpvanopmerkingChar"/>
    <w:semiHidden/>
    <w:unhideWhenUsed/>
    <w:rsid w:val="00960ECC"/>
    <w:rPr>
      <w:b/>
      <w:bCs/>
    </w:rPr>
  </w:style>
  <w:style w:type="character" w:customStyle="1" w:styleId="OnderwerpvanopmerkingChar">
    <w:name w:val="Onderwerp van opmerking Char"/>
    <w:basedOn w:val="TekstopmerkingChar"/>
    <w:link w:val="Onderwerpvanopmerking"/>
    <w:semiHidden/>
    <w:rsid w:val="00960ECC"/>
    <w:rPr>
      <w:rFonts w:ascii="Verdana" w:hAnsi="Verdana"/>
      <w:b/>
      <w:bCs/>
      <w:lang w:eastAsia="bg-BG"/>
    </w:rPr>
  </w:style>
  <w:style w:type="paragraph" w:styleId="Revisie">
    <w:name w:val="Revision"/>
    <w:hidden/>
    <w:uiPriority w:val="99"/>
    <w:semiHidden/>
    <w:rsid w:val="00660DAF"/>
    <w:rPr>
      <w:rFonts w:ascii="Verdana" w:hAnsi="Verdana"/>
      <w:sz w:val="18"/>
      <w:szCs w:val="24"/>
      <w:lang w:eastAsia="bg-BG"/>
    </w:rPr>
  </w:style>
  <w:style w:type="character" w:customStyle="1" w:styleId="Kop4Char">
    <w:name w:val="Kop 4 Char"/>
    <w:basedOn w:val="Standaardalinea-lettertype"/>
    <w:link w:val="Kop4"/>
    <w:rsid w:val="0038026D"/>
    <w:rPr>
      <w:rFonts w:ascii="Verdana" w:hAnsi="Verdana"/>
      <w:bCs/>
      <w:sz w:val="18"/>
      <w:szCs w:val="28"/>
      <w:lang w:eastAsia="bg-BG"/>
    </w:rPr>
  </w:style>
  <w:style w:type="paragraph" w:customStyle="1" w:styleId="Geenafstand1">
    <w:name w:val="Geen afstand1"/>
    <w:qFormat/>
    <w:rsid w:val="002E692E"/>
    <w:rPr>
      <w:rFonts w:ascii="Tahoma" w:hAnsi="Tahoma"/>
      <w:sz w:val="22"/>
      <w:szCs w:val="22"/>
      <w:lang w:eastAsia="en-US"/>
    </w:rPr>
  </w:style>
  <w:style w:type="paragraph" w:customStyle="1" w:styleId="CoverKop-1Cover">
    <w:name w:val="Cover_Kop-1 (Cover)"/>
    <w:basedOn w:val="Standaard"/>
    <w:uiPriority w:val="99"/>
    <w:rsid w:val="0046650C"/>
    <w:pPr>
      <w:suppressAutoHyphens/>
      <w:autoSpaceDE w:val="0"/>
      <w:autoSpaceDN w:val="0"/>
      <w:adjustRightInd w:val="0"/>
      <w:spacing w:line="288" w:lineRule="auto"/>
      <w:ind w:left="113" w:right="113"/>
      <w:textAlignment w:val="center"/>
    </w:pPr>
    <w:rPr>
      <w:rFonts w:ascii="RijksoverheidSansText" w:hAnsi="RijksoverheidSansText" w:cs="RijksoverheidSansText"/>
      <w:color w:val="FFFFFF"/>
      <w:sz w:val="74"/>
      <w:szCs w:val="74"/>
      <w:lang w:eastAsia="nl-NL"/>
    </w:rPr>
  </w:style>
  <w:style w:type="character" w:styleId="GevolgdeHyperlink">
    <w:name w:val="FollowedHyperlink"/>
    <w:basedOn w:val="Standaardalinea-lettertype"/>
    <w:semiHidden/>
    <w:unhideWhenUsed/>
    <w:rsid w:val="00563DD1"/>
    <w:rPr>
      <w:color w:val="800080" w:themeColor="followedHyperlink"/>
      <w:u w:val="single"/>
    </w:rPr>
  </w:style>
  <w:style w:type="paragraph" w:styleId="Geenafstand">
    <w:name w:val="No Spacing"/>
    <w:uiPriority w:val="1"/>
    <w:qFormat/>
    <w:rsid w:val="001F4DD5"/>
    <w:pPr>
      <w:autoSpaceDN w:val="0"/>
      <w:textAlignment w:val="baseline"/>
    </w:pPr>
    <w:rPr>
      <w:rFonts w:ascii="Verdana" w:eastAsia="DejaVu Sans" w:hAnsi="Verdana" w:cs="Lohit Hindi"/>
      <w:color w:val="000000"/>
      <w:sz w:val="18"/>
      <w:szCs w:val="18"/>
    </w:rPr>
  </w:style>
  <w:style w:type="paragraph" w:customStyle="1" w:styleId="AlgemeenPlattetekstAlgemeen">
    <w:name w:val="Algemeen_Platte tekst (Algemeen)"/>
    <w:basedOn w:val="Standaard"/>
    <w:uiPriority w:val="99"/>
    <w:rsid w:val="00BA33FE"/>
    <w:pPr>
      <w:suppressAutoHyphens/>
      <w:autoSpaceDE w:val="0"/>
      <w:autoSpaceDN w:val="0"/>
      <w:adjustRightInd w:val="0"/>
      <w:spacing w:line="288" w:lineRule="auto"/>
      <w:textAlignment w:val="center"/>
    </w:pPr>
    <w:rPr>
      <w:rFonts w:ascii="RijksoverheidSansText" w:hAnsi="RijksoverheidSansText" w:cs="RijksoverheidSansText"/>
      <w:color w:val="000000"/>
      <w:szCs w:val="18"/>
      <w:lang w:eastAsia="nl-NL"/>
    </w:rPr>
  </w:style>
  <w:style w:type="paragraph" w:customStyle="1" w:styleId="AlgemeenBijschriftAlgemeen">
    <w:name w:val="Algemeen_Bijschrift (Algemeen)"/>
    <w:basedOn w:val="Standaard"/>
    <w:uiPriority w:val="99"/>
    <w:rsid w:val="00BA33FE"/>
    <w:pPr>
      <w:suppressAutoHyphens/>
      <w:autoSpaceDE w:val="0"/>
      <w:autoSpaceDN w:val="0"/>
      <w:adjustRightInd w:val="0"/>
      <w:spacing w:line="288" w:lineRule="auto"/>
      <w:ind w:left="227"/>
      <w:textAlignment w:val="center"/>
    </w:pPr>
    <w:rPr>
      <w:rFonts w:ascii="RijksoverheidSansText" w:hAnsi="RijksoverheidSansText" w:cs="RijksoverheidSansText"/>
      <w:color w:val="009EE3"/>
      <w:spacing w:val="2"/>
      <w:sz w:val="12"/>
      <w:szCs w:val="12"/>
      <w:lang w:eastAsia="nl-NL"/>
    </w:rPr>
  </w:style>
  <w:style w:type="paragraph" w:customStyle="1" w:styleId="StandaardVerdana8">
    <w:name w:val="Standaard Verdana 8"/>
    <w:basedOn w:val="Standaard"/>
    <w:next w:val="Standaard"/>
    <w:rsid w:val="00EB39C0"/>
    <w:pPr>
      <w:autoSpaceDN w:val="0"/>
      <w:spacing w:line="240" w:lineRule="exact"/>
      <w:textAlignment w:val="baseline"/>
    </w:pPr>
    <w:rPr>
      <w:rFonts w:eastAsia="DejaVu Sans" w:cs="Lohit Hindi"/>
      <w:color w:val="000000"/>
      <w:sz w:val="16"/>
      <w:szCs w:val="16"/>
      <w:lang w:eastAsia="nl-NL"/>
    </w:rPr>
  </w:style>
  <w:style w:type="paragraph" w:customStyle="1" w:styleId="StandaardVet">
    <w:name w:val="Standaard Vet"/>
    <w:basedOn w:val="Standaard"/>
    <w:next w:val="Standaard"/>
    <w:rsid w:val="00EB39C0"/>
    <w:pPr>
      <w:autoSpaceDN w:val="0"/>
      <w:spacing w:line="240" w:lineRule="exact"/>
      <w:textAlignment w:val="baseline"/>
    </w:pPr>
    <w:rPr>
      <w:rFonts w:eastAsia="DejaVu Sans" w:cs="Lohit Hindi"/>
      <w:b/>
      <w:color w:val="000000"/>
      <w:szCs w:val="18"/>
      <w:lang w:eastAsia="nl-NL"/>
    </w:rPr>
  </w:style>
  <w:style w:type="paragraph" w:styleId="Kopvaninhoudsopgave">
    <w:name w:val="TOC Heading"/>
    <w:basedOn w:val="Kop1"/>
    <w:next w:val="Standaard"/>
    <w:uiPriority w:val="39"/>
    <w:unhideWhenUsed/>
    <w:qFormat/>
    <w:rsid w:val="00D20F51"/>
    <w:pPr>
      <w:keepLines/>
      <w:pageBreakBefore w:val="0"/>
      <w:numPr>
        <w:numId w:val="0"/>
      </w:numPr>
      <w:spacing w:before="240" w:after="0" w:line="259" w:lineRule="auto"/>
      <w:outlineLvl w:val="9"/>
    </w:pPr>
    <w:rPr>
      <w:rFonts w:asciiTheme="majorHAnsi" w:eastAsiaTheme="majorEastAsia" w:hAnsiTheme="majorHAnsi" w:cstheme="majorBidi"/>
      <w:bCs w:val="0"/>
      <w:color w:val="365F91" w:themeColor="accent1" w:themeShade="BF"/>
      <w:kern w:val="0"/>
      <w:sz w:val="32"/>
      <w:lang w:eastAsia="nl-NL"/>
    </w:rPr>
  </w:style>
  <w:style w:type="paragraph" w:customStyle="1" w:styleId="Default">
    <w:name w:val="Default"/>
    <w:rsid w:val="00363C69"/>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7402">
      <w:bodyDiv w:val="1"/>
      <w:marLeft w:val="0"/>
      <w:marRight w:val="0"/>
      <w:marTop w:val="0"/>
      <w:marBottom w:val="0"/>
      <w:divBdr>
        <w:top w:val="none" w:sz="0" w:space="0" w:color="auto"/>
        <w:left w:val="none" w:sz="0" w:space="0" w:color="auto"/>
        <w:bottom w:val="none" w:sz="0" w:space="0" w:color="auto"/>
        <w:right w:val="none" w:sz="0" w:space="0" w:color="auto"/>
      </w:divBdr>
    </w:div>
    <w:div w:id="94713641">
      <w:bodyDiv w:val="1"/>
      <w:marLeft w:val="0"/>
      <w:marRight w:val="0"/>
      <w:marTop w:val="0"/>
      <w:marBottom w:val="0"/>
      <w:divBdr>
        <w:top w:val="none" w:sz="0" w:space="0" w:color="auto"/>
        <w:left w:val="none" w:sz="0" w:space="0" w:color="auto"/>
        <w:bottom w:val="none" w:sz="0" w:space="0" w:color="auto"/>
        <w:right w:val="none" w:sz="0" w:space="0" w:color="auto"/>
      </w:divBdr>
    </w:div>
    <w:div w:id="376711048">
      <w:bodyDiv w:val="1"/>
      <w:marLeft w:val="0"/>
      <w:marRight w:val="0"/>
      <w:marTop w:val="0"/>
      <w:marBottom w:val="0"/>
      <w:divBdr>
        <w:top w:val="none" w:sz="0" w:space="0" w:color="auto"/>
        <w:left w:val="none" w:sz="0" w:space="0" w:color="auto"/>
        <w:bottom w:val="none" w:sz="0" w:space="0" w:color="auto"/>
        <w:right w:val="none" w:sz="0" w:space="0" w:color="auto"/>
      </w:divBdr>
    </w:div>
    <w:div w:id="660499555">
      <w:bodyDiv w:val="1"/>
      <w:marLeft w:val="0"/>
      <w:marRight w:val="0"/>
      <w:marTop w:val="0"/>
      <w:marBottom w:val="0"/>
      <w:divBdr>
        <w:top w:val="none" w:sz="0" w:space="0" w:color="auto"/>
        <w:left w:val="none" w:sz="0" w:space="0" w:color="auto"/>
        <w:bottom w:val="none" w:sz="0" w:space="0" w:color="auto"/>
        <w:right w:val="none" w:sz="0" w:space="0" w:color="auto"/>
      </w:divBdr>
    </w:div>
    <w:div w:id="796875567">
      <w:bodyDiv w:val="1"/>
      <w:marLeft w:val="0"/>
      <w:marRight w:val="0"/>
      <w:marTop w:val="0"/>
      <w:marBottom w:val="0"/>
      <w:divBdr>
        <w:top w:val="none" w:sz="0" w:space="0" w:color="auto"/>
        <w:left w:val="none" w:sz="0" w:space="0" w:color="auto"/>
        <w:bottom w:val="none" w:sz="0" w:space="0" w:color="auto"/>
        <w:right w:val="none" w:sz="0" w:space="0" w:color="auto"/>
      </w:divBdr>
    </w:div>
    <w:div w:id="1039546630">
      <w:bodyDiv w:val="1"/>
      <w:marLeft w:val="0"/>
      <w:marRight w:val="0"/>
      <w:marTop w:val="0"/>
      <w:marBottom w:val="0"/>
      <w:divBdr>
        <w:top w:val="none" w:sz="0" w:space="0" w:color="auto"/>
        <w:left w:val="none" w:sz="0" w:space="0" w:color="auto"/>
        <w:bottom w:val="none" w:sz="0" w:space="0" w:color="auto"/>
        <w:right w:val="none" w:sz="0" w:space="0" w:color="auto"/>
      </w:divBdr>
    </w:div>
    <w:div w:id="1330979599">
      <w:bodyDiv w:val="1"/>
      <w:marLeft w:val="0"/>
      <w:marRight w:val="0"/>
      <w:marTop w:val="0"/>
      <w:marBottom w:val="0"/>
      <w:divBdr>
        <w:top w:val="none" w:sz="0" w:space="0" w:color="auto"/>
        <w:left w:val="none" w:sz="0" w:space="0" w:color="auto"/>
        <w:bottom w:val="none" w:sz="0" w:space="0" w:color="auto"/>
        <w:right w:val="none" w:sz="0" w:space="0" w:color="auto"/>
      </w:divBdr>
    </w:div>
    <w:div w:id="1428887040">
      <w:bodyDiv w:val="1"/>
      <w:marLeft w:val="0"/>
      <w:marRight w:val="0"/>
      <w:marTop w:val="0"/>
      <w:marBottom w:val="0"/>
      <w:divBdr>
        <w:top w:val="none" w:sz="0" w:space="0" w:color="auto"/>
        <w:left w:val="none" w:sz="0" w:space="0" w:color="auto"/>
        <w:bottom w:val="none" w:sz="0" w:space="0" w:color="auto"/>
        <w:right w:val="none" w:sz="0" w:space="0" w:color="auto"/>
      </w:divBdr>
    </w:div>
    <w:div w:id="1447844765">
      <w:bodyDiv w:val="1"/>
      <w:marLeft w:val="0"/>
      <w:marRight w:val="0"/>
      <w:marTop w:val="0"/>
      <w:marBottom w:val="0"/>
      <w:divBdr>
        <w:top w:val="none" w:sz="0" w:space="0" w:color="auto"/>
        <w:left w:val="none" w:sz="0" w:space="0" w:color="auto"/>
        <w:bottom w:val="none" w:sz="0" w:space="0" w:color="auto"/>
        <w:right w:val="none" w:sz="0" w:space="0" w:color="auto"/>
      </w:divBdr>
    </w:div>
    <w:div w:id="1473862488">
      <w:bodyDiv w:val="1"/>
      <w:marLeft w:val="0"/>
      <w:marRight w:val="0"/>
      <w:marTop w:val="0"/>
      <w:marBottom w:val="0"/>
      <w:divBdr>
        <w:top w:val="none" w:sz="0" w:space="0" w:color="auto"/>
        <w:left w:val="none" w:sz="0" w:space="0" w:color="auto"/>
        <w:bottom w:val="none" w:sz="0" w:space="0" w:color="auto"/>
        <w:right w:val="none" w:sz="0" w:space="0" w:color="auto"/>
      </w:divBdr>
    </w:div>
    <w:div w:id="18672129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2261022333154082464FF26AE43841" ma:contentTypeVersion="0" ma:contentTypeDescription="Een nieuw document maken." ma:contentTypeScope="" ma:versionID="ffd93efb7acd1a60c80f15e1e5d69519">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D2E1D-29B9-4E55-8F79-F058ADEDB69E}">
  <ds:schemaRefs>
    <ds:schemaRef ds:uri="http://schemas.microsoft.com/sharepoint/v3/contenttype/forms"/>
  </ds:schemaRefs>
</ds:datastoreItem>
</file>

<file path=customXml/itemProps2.xml><?xml version="1.0" encoding="utf-8"?>
<ds:datastoreItem xmlns:ds="http://schemas.openxmlformats.org/officeDocument/2006/customXml" ds:itemID="{269B3959-5D25-439A-BF6C-E7D1A75B4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01A65F-06EA-45A2-B9A0-B85F127C19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57271-2D86-46B6-8DAC-E9642151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719</Words>
  <Characters>6114</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Manager/>
  <Company>Ministerie van Defensie</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RVB</dc:creator>
  <cp:keywords/>
  <dc:description/>
  <cp:lastModifiedBy>Koop, Jille</cp:lastModifiedBy>
  <cp:revision>2</cp:revision>
  <cp:lastPrinted>2010-01-14T08:59:00Z</cp:lastPrinted>
  <dcterms:created xsi:type="dcterms:W3CDTF">2023-08-16T11:05:00Z</dcterms:created>
  <dcterms:modified xsi:type="dcterms:W3CDTF">2023-08-16T11:05:00Z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0x010100152261022333154082464FF26AE43841</vt:lpwstr>
  </property>
</Properties>
</file>